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35327">
      <w:pPr>
        <w:jc w:val="center"/>
      </w:pPr>
      <w:r>
        <w:rPr>
          <w:rFonts w:hint="eastAsia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27pt;margin-top:814pt;mso-position-horizontal-relative:page;mso-position-vertical-relative:top-margin-area;position:absolute;width:22pt;z-index:251658240">
            <v:imagedata r:id="rId6" o:title=""/>
          </v:shape>
        </w:pict>
      </w:r>
      <w:r w:rsidRPr="00951D46">
        <w:rPr>
          <w:rFonts w:hint="eastAsia"/>
          <w:b/>
          <w:bCs/>
          <w:sz w:val="28"/>
          <w:szCs w:val="28"/>
        </w:rPr>
        <w:t>鲁科版（五四制）七下生物跟踪训练</w:t>
      </w:r>
      <w:r w:rsidRPr="00951D46">
        <w:rPr>
          <w:rFonts w:hint="eastAsia"/>
          <w:b/>
          <w:bCs/>
          <w:sz w:val="28"/>
          <w:szCs w:val="28"/>
        </w:rPr>
        <w:t xml:space="preserve"> 5.2.1</w:t>
      </w:r>
      <w:r w:rsidRPr="00951D46">
        <w:rPr>
          <w:rFonts w:hint="eastAsia"/>
          <w:b/>
          <w:bCs/>
          <w:sz w:val="28"/>
          <w:szCs w:val="28"/>
        </w:rPr>
        <w:t>安全用药</w:t>
      </w:r>
    </w:p>
    <w:p w:rsidR="00F35327">
      <w:r>
        <w:rPr>
          <w:b/>
          <w:bCs/>
          <w:sz w:val="24"/>
          <w:szCs w:val="24"/>
        </w:rPr>
        <w:t>一、单选题</w:t>
      </w:r>
      <w:r>
        <w:rPr>
          <w:b/>
          <w:bCs/>
          <w:sz w:val="24"/>
          <w:szCs w:val="24"/>
        </w:rPr>
        <w:t xml:space="preserve"> </w:t>
      </w:r>
    </w:p>
    <w:p w:rsidR="00951D46">
      <w:pPr>
        <w:spacing w:after="0"/>
      </w:pPr>
      <w:r>
        <w:rPr>
          <w:color w:val="000000"/>
        </w:rPr>
        <w:t>1.</w:t>
      </w:r>
      <w:r>
        <w:rPr>
          <w:color w:val="000000"/>
        </w:rPr>
        <w:t>下列与安全用药无关的是（　　）</w:t>
      </w:r>
    </w:p>
    <w:p w:rsidR="00951D46">
      <w:pPr>
        <w:spacing w:after="0"/>
      </w:pPr>
      <w:r>
        <w:rPr>
          <w:color w:val="000000"/>
        </w:rPr>
        <w:t>A. </w:t>
      </w:r>
      <w:r>
        <w:rPr>
          <w:color w:val="000000"/>
        </w:rPr>
        <w:t>用法用量</w:t>
      </w:r>
      <w:r>
        <w:t xml:space="preserve"> </w:t>
      </w:r>
      <w:r>
        <w:rPr>
          <w:color w:val="000000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是否到期</w:t>
      </w:r>
      <w:r>
        <w:t xml:space="preserve"> </w:t>
      </w:r>
      <w:r>
        <w:rPr>
          <w:color w:val="000000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药物价格</w:t>
      </w:r>
      <w:r>
        <w:t xml:space="preserve"> </w:t>
      </w:r>
      <w:r>
        <w:rPr>
          <w:color w:val="000000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药的功效</w:t>
      </w:r>
    </w:p>
    <w:p w:rsidR="00951D46">
      <w:pPr>
        <w:spacing w:after="0"/>
      </w:pPr>
      <w:r>
        <w:rPr>
          <w:color w:val="000000"/>
        </w:rPr>
        <w:t xml:space="preserve">2. </w:t>
      </w:r>
      <w:r>
        <w:rPr>
          <w:color w:val="000000"/>
        </w:rPr>
        <w:t>下列关于用药的常识和急救的方法中，不可取的是</w:t>
      </w:r>
      <w:r>
        <w:rPr>
          <w:color w:val="000000"/>
        </w:rPr>
        <w:t>：（　　）</w:t>
      </w:r>
    </w:p>
    <w:p w:rsidR="00951D46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严格按照医嘱服药，不能更改</w:t>
      </w:r>
    </w:p>
    <w:p w:rsidR="00951D46">
      <w:pPr>
        <w:spacing w:after="0"/>
      </w:pPr>
      <w:r>
        <w:rPr>
          <w:color w:val="000000"/>
        </w:rPr>
        <w:t>B. </w:t>
      </w:r>
      <w:r>
        <w:rPr>
          <w:color w:val="000000"/>
        </w:rPr>
        <w:t>抢救因煤气中毒停止呼吸的病人，用人工呼吸的方法进行急救</w:t>
      </w:r>
    </w:p>
    <w:p w:rsidR="00951D46">
      <w:pPr>
        <w:spacing w:after="0"/>
      </w:pPr>
      <w:r>
        <w:rPr>
          <w:color w:val="000000"/>
        </w:rPr>
        <w:t>C. </w:t>
      </w:r>
      <w:r>
        <w:rPr>
          <w:color w:val="000000"/>
        </w:rPr>
        <w:t>遇到有人晕倒，立即拨打</w:t>
      </w:r>
      <w:r>
        <w:rPr>
          <w:color w:val="000000"/>
        </w:rPr>
        <w:t>“120”</w:t>
      </w:r>
      <w:r>
        <w:rPr>
          <w:color w:val="000000"/>
        </w:rPr>
        <w:t>急救电话</w:t>
      </w:r>
    </w:p>
    <w:p w:rsidR="00951D46">
      <w:pPr>
        <w:spacing w:after="0"/>
      </w:pPr>
      <w:r>
        <w:rPr>
          <w:color w:val="000000"/>
        </w:rPr>
        <w:t>D. </w:t>
      </w:r>
      <w:r>
        <w:rPr>
          <w:color w:val="000000"/>
        </w:rPr>
        <w:t>服药期间，饭前饭后无所谓，可任意选择</w:t>
      </w:r>
    </w:p>
    <w:p w:rsidR="00F35327">
      <w:pPr>
        <w:spacing w:after="0"/>
      </w:pPr>
      <w:r>
        <w:rPr>
          <w:color w:val="000000"/>
        </w:rPr>
        <w:t>3.</w:t>
      </w:r>
      <w:r>
        <w:rPr>
          <w:color w:val="000000"/>
        </w:rPr>
        <w:t>安全用药能让我们的健康得到更好的保障。</w:t>
      </w:r>
      <w:r>
        <w:rPr>
          <w:color w:val="000000"/>
        </w:rPr>
        <w:t>下列所述的用药方法正确的是</w:t>
      </w:r>
      <w:r>
        <w:rPr>
          <w:color w:val="000000"/>
        </w:rPr>
        <w:t>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3532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服药的时间，饭前饭后无所谓，二者可任意选择</w:t>
      </w:r>
      <w:r>
        <w:rPr>
          <w:color w:val="000000"/>
        </w:rPr>
        <w:t>           B. </w:t>
      </w:r>
      <w:r>
        <w:rPr>
          <w:color w:val="000000"/>
        </w:rPr>
        <w:t>为了使病情早日好转，私自加大服用剂量</w:t>
      </w:r>
      <w:r>
        <w:br/>
      </w:r>
      <w:r>
        <w:rPr>
          <w:color w:val="000000"/>
        </w:rPr>
        <w:t>C. </w:t>
      </w:r>
      <w:r>
        <w:rPr>
          <w:color w:val="000000"/>
        </w:rPr>
        <w:t>在每天服药量不变的情况下，可以减少服药的次数</w:t>
      </w:r>
      <w:r>
        <w:rPr>
          <w:color w:val="000000"/>
        </w:rPr>
        <w:t>           D. </w:t>
      </w:r>
      <w:r>
        <w:rPr>
          <w:color w:val="000000"/>
        </w:rPr>
        <w:t>严格按医嘱服药，不能自行改变</w:t>
      </w:r>
    </w:p>
    <w:p w:rsidR="00951D46">
      <w:pPr>
        <w:spacing w:after="0"/>
      </w:pPr>
      <w:r>
        <w:rPr>
          <w:color w:val="000000"/>
        </w:rPr>
        <w:t>4.</w:t>
      </w:r>
      <w:r>
        <w:rPr>
          <w:color w:val="000000"/>
        </w:rPr>
        <w:t>药物包装盒上标示的</w:t>
      </w:r>
      <w:r>
        <w:rPr>
          <w:color w:val="000000"/>
        </w:rPr>
        <w:t>“OTC”</w:t>
      </w:r>
      <w:r>
        <w:rPr>
          <w:color w:val="000000"/>
        </w:rPr>
        <w:t>表示该药物属于</w:t>
      </w:r>
    </w:p>
    <w:p w:rsidR="00F3532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处方药</w:t>
      </w:r>
      <w:r>
        <w:rPr>
          <w:color w:val="000000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非处方药</w:t>
      </w:r>
      <w:r>
        <w:rPr>
          <w:color w:val="000000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口服药</w:t>
      </w:r>
      <w:r>
        <w:rPr>
          <w:color w:val="000000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外用药</w:t>
      </w:r>
    </w:p>
    <w:p w:rsidR="00951D46">
      <w:pPr>
        <w:spacing w:after="0"/>
      </w:pPr>
      <w:r>
        <w:rPr>
          <w:color w:val="000000"/>
        </w:rPr>
        <w:t>5.</w:t>
      </w:r>
      <w:r>
        <w:rPr>
          <w:color w:val="000000"/>
        </w:rPr>
        <w:t>氯化钾缓释片说明书</w:t>
      </w:r>
      <w:r>
        <w:rPr>
          <w:color w:val="000000"/>
        </w:rPr>
        <w:t xml:space="preserve"> </w:t>
      </w:r>
      <w:r>
        <w:rPr>
          <w:color w:val="000000"/>
        </w:rPr>
        <w:t>中有如下内容</w:t>
      </w:r>
      <w:r>
        <w:rPr>
          <w:color w:val="000000"/>
        </w:rPr>
        <w:t>“</w:t>
      </w:r>
      <w:r>
        <w:rPr>
          <w:color w:val="000000"/>
        </w:rPr>
        <w:t>规格：</w:t>
      </w:r>
      <w:r>
        <w:rPr>
          <w:color w:val="000000"/>
        </w:rPr>
        <w:t>0.5g</w:t>
      </w:r>
      <w:r>
        <w:rPr>
          <w:color w:val="000000"/>
        </w:rPr>
        <w:t>；用法用量；口服，成人一次</w:t>
      </w:r>
      <w:r>
        <w:rPr>
          <w:color w:val="000000"/>
        </w:rPr>
        <w:t>0.5-1 g(1-2</w:t>
      </w:r>
      <w:r>
        <w:rPr>
          <w:color w:val="000000"/>
        </w:rPr>
        <w:t>片），每日</w:t>
      </w:r>
      <w:r>
        <w:rPr>
          <w:color w:val="000000"/>
        </w:rPr>
        <w:t>2-4</w:t>
      </w:r>
      <w:r>
        <w:rPr>
          <w:color w:val="000000"/>
        </w:rPr>
        <w:t>次，每日最大剂量为</w:t>
      </w:r>
      <w:r>
        <w:rPr>
          <w:color w:val="000000"/>
        </w:rPr>
        <w:t xml:space="preserve">6 g </w:t>
      </w:r>
      <w:r>
        <w:rPr>
          <w:color w:val="000000"/>
        </w:rPr>
        <w:t>某病人病情严</w:t>
      </w:r>
      <w:r>
        <w:rPr>
          <w:color w:val="000000"/>
        </w:rPr>
        <w:t xml:space="preserve"> </w:t>
      </w:r>
      <w:r>
        <w:rPr>
          <w:color w:val="000000"/>
        </w:rPr>
        <w:t>重，为取得良好的治疗效果，每日服药</w:t>
      </w:r>
      <w:r>
        <w:rPr>
          <w:color w:val="000000"/>
        </w:rPr>
        <w:t>4</w:t>
      </w:r>
      <w:r>
        <w:rPr>
          <w:color w:val="000000"/>
        </w:rPr>
        <w:t>次，则他每一次最多服药（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F35327">
      <w:pPr>
        <w:spacing w:after="0"/>
        <w:ind w:left="150"/>
      </w:pPr>
      <w:r>
        <w:rPr>
          <w:color w:val="000000"/>
        </w:rPr>
        <w:t>A. 3</w:t>
      </w:r>
      <w:r>
        <w:rPr>
          <w:color w:val="000000"/>
        </w:rPr>
        <w:t>片</w:t>
      </w:r>
      <w:r>
        <w:rPr>
          <w:color w:val="000000"/>
        </w:rPr>
        <w:t>                                       B. 4</w:t>
      </w:r>
      <w:r>
        <w:rPr>
          <w:color w:val="000000"/>
        </w:rPr>
        <w:t>片</w:t>
      </w:r>
      <w:r>
        <w:rPr>
          <w:color w:val="000000"/>
        </w:rPr>
        <w:t>                                       C. 6</w:t>
      </w:r>
      <w:r>
        <w:rPr>
          <w:color w:val="000000"/>
        </w:rPr>
        <w:t>片</w:t>
      </w:r>
      <w:r>
        <w:rPr>
          <w:color w:val="000000"/>
        </w:rPr>
        <w:t>                                       D. 8</w:t>
      </w:r>
      <w:r>
        <w:rPr>
          <w:color w:val="000000"/>
        </w:rPr>
        <w:t>片</w:t>
      </w:r>
    </w:p>
    <w:p w:rsidR="00F35327">
      <w:pPr>
        <w:spacing w:after="0"/>
      </w:pPr>
      <w:r>
        <w:rPr>
          <w:color w:val="000000"/>
        </w:rPr>
        <w:t>6.</w:t>
      </w:r>
      <w:r>
        <w:rPr>
          <w:color w:val="000000"/>
        </w:rPr>
        <w:t>安全用药是指（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3532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尽量避免药物对人体产生不良反应或危害</w:t>
      </w:r>
      <w:r>
        <w:rPr>
          <w:color w:val="000000"/>
        </w:rPr>
        <w:t>        </w:t>
      </w:r>
      <w:r>
        <w:rPr>
          <w:color w:val="000000"/>
        </w:rPr>
        <w:t>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私自增加药物的服用量</w:t>
      </w:r>
      <w:r>
        <w:br/>
      </w:r>
      <w:r>
        <w:rPr>
          <w:color w:val="000000"/>
        </w:rPr>
        <w:t>C. </w:t>
      </w:r>
      <w:r>
        <w:rPr>
          <w:color w:val="000000"/>
        </w:rPr>
        <w:t>根据药品的广告选药</w:t>
      </w:r>
      <w:r>
        <w:rPr>
          <w:color w:val="000000"/>
        </w:rPr>
        <w:t>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尽量选择价格较高的药物</w:t>
      </w:r>
    </w:p>
    <w:p w:rsidR="00F35327">
      <w:pPr>
        <w:spacing w:after="0"/>
      </w:pPr>
      <w:r>
        <w:rPr>
          <w:color w:val="000000"/>
        </w:rPr>
        <w:t>7.</w:t>
      </w:r>
      <w:r>
        <w:rPr>
          <w:color w:val="000000"/>
        </w:rPr>
        <w:t>药品说明书上不必注明的有关药品的内容是（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3532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成分</w:t>
      </w:r>
      <w:r>
        <w:rPr>
          <w:color w:val="000000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规格</w:t>
      </w:r>
      <w:r>
        <w:rPr>
          <w:color w:val="000000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颜色</w:t>
      </w:r>
      <w:r>
        <w:rPr>
          <w:color w:val="000000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生产日期</w:t>
      </w:r>
    </w:p>
    <w:p w:rsidR="00951D46">
      <w:pPr>
        <w:spacing w:after="0"/>
      </w:pPr>
      <w:r>
        <w:rPr>
          <w:color w:val="000000"/>
        </w:rPr>
        <w:t>8.</w:t>
      </w:r>
      <w:r>
        <w:rPr>
          <w:color w:val="000000"/>
        </w:rPr>
        <w:t>下列叙述错误的是</w:t>
      </w:r>
    </w:p>
    <w:p w:rsidR="00F3532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只要用药，在使用之前都应仔细阅读说明书</w:t>
      </w:r>
      <w:r>
        <w:rPr>
          <w:color w:val="000000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药可以治病，所以对身体健康没有不良影响</w:t>
      </w:r>
      <w:r>
        <w:br/>
      </w:r>
      <w:r>
        <w:rPr>
          <w:color w:val="000000"/>
        </w:rPr>
        <w:t>C. </w:t>
      </w:r>
      <w:r>
        <w:rPr>
          <w:color w:val="000000"/>
        </w:rPr>
        <w:t>处方药必须凭执业医师处方才能购买</w:t>
      </w:r>
      <w:r>
        <w:rPr>
          <w:color w:val="000000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非处方药可以根据病情自己购买</w:t>
      </w:r>
    </w:p>
    <w:p w:rsidR="00F35327">
      <w:pPr>
        <w:spacing w:after="0"/>
      </w:pPr>
      <w:r>
        <w:rPr>
          <w:color w:val="000000"/>
        </w:rPr>
        <w:t>9.“</w:t>
      </w:r>
      <w:r>
        <w:rPr>
          <w:color w:val="000000"/>
        </w:rPr>
        <w:t>海淘</w:t>
      </w:r>
      <w:r>
        <w:rPr>
          <w:color w:val="000000"/>
        </w:rPr>
        <w:t>”</w:t>
      </w:r>
      <w:r>
        <w:rPr>
          <w:color w:val="000000"/>
        </w:rPr>
        <w:t>药品</w:t>
      </w:r>
      <w:r>
        <w:rPr>
          <w:color w:val="000000"/>
        </w:rPr>
        <w:t>(</w:t>
      </w:r>
      <w:r>
        <w:rPr>
          <w:color w:val="000000"/>
        </w:rPr>
        <w:t>通过网络购买的海外药品</w:t>
      </w:r>
      <w:r>
        <w:rPr>
          <w:color w:val="000000"/>
        </w:rPr>
        <w:t>)</w:t>
      </w:r>
      <w:r>
        <w:rPr>
          <w:color w:val="000000"/>
        </w:rPr>
        <w:t>越来越受关注</w:t>
      </w:r>
      <w:r>
        <w:rPr>
          <w:color w:val="000000"/>
        </w:rPr>
        <w:t>,</w:t>
      </w:r>
      <w:r>
        <w:rPr>
          <w:color w:val="000000"/>
        </w:rPr>
        <w:t>安全用药不容忽视</w:t>
      </w:r>
      <w:r>
        <w:rPr>
          <w:color w:val="000000"/>
        </w:rPr>
        <w:t>。</w:t>
      </w:r>
      <w:r>
        <w:rPr>
          <w:color w:val="000000"/>
        </w:rPr>
        <w:t>相关说法不恰当的是</w:t>
      </w:r>
      <w:r>
        <w:rPr>
          <w:color w:val="000000"/>
        </w:rPr>
        <w:t xml:space="preserve">(     )            </w:t>
      </w:r>
    </w:p>
    <w:p w:rsidR="00F3532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药品可分为处方药和非处方药</w:t>
      </w:r>
      <w:r>
        <w:rPr>
          <w:color w:val="000000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“</w:t>
      </w:r>
      <w:r>
        <w:rPr>
          <w:color w:val="000000"/>
        </w:rPr>
        <w:t>海淘</w:t>
      </w:r>
      <w:r>
        <w:rPr>
          <w:color w:val="000000"/>
        </w:rPr>
        <w:t>”</w:t>
      </w:r>
      <w:r>
        <w:rPr>
          <w:color w:val="000000"/>
        </w:rPr>
        <w:t>有风险</w:t>
      </w:r>
      <w:r>
        <w:rPr>
          <w:color w:val="000000"/>
        </w:rPr>
        <w:t>,</w:t>
      </w:r>
      <w:r>
        <w:rPr>
          <w:color w:val="000000"/>
        </w:rPr>
        <w:t>用药需谨慎</w:t>
      </w:r>
      <w:r>
        <w:br/>
      </w:r>
      <w:r>
        <w:rPr>
          <w:color w:val="000000"/>
        </w:rPr>
        <w:t>C. </w:t>
      </w:r>
      <w:r>
        <w:rPr>
          <w:color w:val="000000"/>
        </w:rPr>
        <w:t>出现不良反应时应当及时就医</w:t>
      </w:r>
      <w:r>
        <w:rPr>
          <w:color w:val="000000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病情加重时可自行加大用药剂量</w:t>
      </w:r>
    </w:p>
    <w:p w:rsidR="00F35327">
      <w:pPr>
        <w:spacing w:after="0"/>
      </w:pPr>
      <w:r>
        <w:rPr>
          <w:color w:val="000000"/>
        </w:rPr>
        <w:t>10.</w:t>
      </w:r>
      <w:r>
        <w:rPr>
          <w:color w:val="000000"/>
        </w:rPr>
        <w:t>长期大剂量使用抗生素的危害有（　　）</w:t>
      </w:r>
      <w:r>
        <w:rPr>
          <w:color w:val="000000"/>
        </w:rPr>
        <w:t xml:space="preserve">            </w:t>
      </w:r>
    </w:p>
    <w:p w:rsidR="00F3532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使抗药菌增多</w:t>
      </w:r>
      <w:r>
        <w:rPr>
          <w:color w:val="000000"/>
        </w:rPr>
        <w:t>               B. </w:t>
      </w:r>
      <w:r>
        <w:rPr>
          <w:color w:val="000000"/>
        </w:rPr>
        <w:t>杀灭体内有益菌</w:t>
      </w:r>
      <w:r>
        <w:rPr>
          <w:color w:val="000000"/>
        </w:rPr>
        <w:t>               C. </w:t>
      </w:r>
      <w:r>
        <w:rPr>
          <w:color w:val="000000"/>
        </w:rPr>
        <w:t>导致正常菌群失调</w:t>
      </w:r>
      <w:r>
        <w:rPr>
          <w:color w:val="000000"/>
        </w:rPr>
        <w:t>               D. </w:t>
      </w:r>
      <w:r>
        <w:rPr>
          <w:color w:val="000000"/>
        </w:rPr>
        <w:t>以上三项都是</w:t>
      </w:r>
    </w:p>
    <w:p w:rsidR="00951D46">
      <w:pPr>
        <w:spacing w:after="0"/>
      </w:pPr>
      <w:r>
        <w:rPr>
          <w:color w:val="000000"/>
        </w:rPr>
        <w:t>11.</w:t>
      </w:r>
      <w:r>
        <w:rPr>
          <w:color w:val="000000"/>
        </w:rPr>
        <w:t>下列关于安全用药叙述正确的一项是（　　）</w:t>
      </w:r>
    </w:p>
    <w:p w:rsidR="00951D46">
      <w:pPr>
        <w:spacing w:after="0"/>
      </w:pPr>
      <w:r>
        <w:rPr>
          <w:color w:val="000000"/>
        </w:rPr>
        <w:t>A. </w:t>
      </w:r>
      <w:r>
        <w:rPr>
          <w:color w:val="000000"/>
        </w:rPr>
        <w:t>服用抗生素不需要医生指导</w:t>
      </w:r>
      <w:r>
        <w:t xml:space="preserve"> </w:t>
      </w:r>
      <w:r>
        <w:rPr>
          <w:color w:val="000000"/>
        </w:rPr>
        <w:t>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“</w:t>
      </w:r>
      <w:r>
        <w:rPr>
          <w:color w:val="000000"/>
        </w:rPr>
        <w:t>是药三分毒</w:t>
      </w:r>
      <w:r>
        <w:rPr>
          <w:color w:val="000000"/>
        </w:rPr>
        <w:t>”</w:t>
      </w:r>
      <w:r>
        <w:rPr>
          <w:color w:val="000000"/>
        </w:rPr>
        <w:t>，不能随便用药</w:t>
      </w:r>
    </w:p>
    <w:p w:rsidR="00951D46">
      <w:pPr>
        <w:spacing w:after="0"/>
      </w:pPr>
      <w:r>
        <w:rPr>
          <w:color w:val="000000"/>
        </w:rPr>
        <w:t>C. </w:t>
      </w:r>
      <w:r>
        <w:rPr>
          <w:color w:val="000000"/>
        </w:rPr>
        <w:t>非处方药的标志是</w:t>
      </w:r>
      <w:r>
        <w:rPr>
          <w:color w:val="000000"/>
        </w:rPr>
        <w:t>RX</w:t>
      </w:r>
      <w:r>
        <w:t xml:space="preserve"> </w:t>
      </w:r>
      <w:r>
        <w:rPr>
          <w:color w:val="000000"/>
        </w:rPr>
        <w:t>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碘酒属于内服药</w:t>
      </w:r>
    </w:p>
    <w:p w:rsidR="00951D46">
      <w:pPr>
        <w:spacing w:after="0"/>
      </w:pPr>
      <w:r>
        <w:rPr>
          <w:color w:val="000000"/>
        </w:rPr>
        <w:t xml:space="preserve">12. </w:t>
      </w:r>
      <w:r>
        <w:rPr>
          <w:color w:val="000000"/>
        </w:rPr>
        <w:t>小李同学为了宣传安全用药，草拟了四条宣传标语．其中不恰当的是</w:t>
      </w:r>
      <w:r>
        <w:rPr>
          <w:color w:val="000000"/>
        </w:rPr>
        <w:t>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</w:p>
    <w:p w:rsidR="00951D46">
      <w:pPr>
        <w:spacing w:after="0"/>
      </w:pPr>
      <w:r>
        <w:rPr>
          <w:color w:val="000000"/>
        </w:rPr>
        <w:t>A. </w:t>
      </w:r>
      <w:r>
        <w:rPr>
          <w:color w:val="000000"/>
        </w:rPr>
        <w:t>只用中药，不用西药</w:t>
      </w:r>
      <w:r>
        <w:t xml:space="preserve"> </w:t>
      </w:r>
      <w:r>
        <w:rPr>
          <w:color w:val="000000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安全用药，重于泰山</w:t>
      </w:r>
    </w:p>
    <w:p w:rsidR="00951D46">
      <w:pPr>
        <w:spacing w:after="0"/>
      </w:pPr>
      <w:r>
        <w:rPr>
          <w:color w:val="000000"/>
        </w:rPr>
        <w:t>C. </w:t>
      </w:r>
      <w:r>
        <w:rPr>
          <w:color w:val="000000"/>
        </w:rPr>
        <w:t>科学用药，安全用药</w:t>
      </w:r>
      <w:r>
        <w:t xml:space="preserve"> </w:t>
      </w:r>
      <w:r>
        <w:rPr>
          <w:color w:val="000000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是药三分毒，用药遵医嘱</w:t>
      </w:r>
    </w:p>
    <w:p w:rsidR="00951D46">
      <w:pPr>
        <w:spacing w:after="0"/>
      </w:pPr>
      <w:r>
        <w:rPr>
          <w:color w:val="000000"/>
        </w:rPr>
        <w:t xml:space="preserve">13. </w:t>
      </w:r>
      <w:r>
        <w:rPr>
          <w:color w:val="000000"/>
        </w:rPr>
        <w:t>珍爱生命，关注健康，下列叙述或做法错误的是</w:t>
      </w:r>
      <w:r>
        <w:rPr>
          <w:color w:val="000000"/>
        </w:rPr>
        <w:t>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</w:p>
    <w:p w:rsidR="00F3532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使用药物前应仔细阅读药品说明书</w:t>
      </w:r>
      <w:r>
        <w:rPr>
          <w:color w:val="000000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接种乙肝疫苗可以预防流行性感冒</w:t>
      </w:r>
      <w:r>
        <w:br/>
      </w:r>
      <w:r>
        <w:rPr>
          <w:color w:val="000000"/>
        </w:rPr>
        <w:t>C. </w:t>
      </w:r>
      <w:r>
        <w:rPr>
          <w:color w:val="000000"/>
        </w:rPr>
        <w:t>常用的人工呼吸法是口对口吹气法</w:t>
      </w:r>
      <w:r>
        <w:rPr>
          <w:color w:val="000000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坚持体育锻炼是一种健康的生活方式</w:t>
      </w:r>
    </w:p>
    <w:p w:rsidR="00F35327">
      <w:r>
        <w:rPr>
          <w:b/>
          <w:bCs/>
          <w:sz w:val="24"/>
          <w:szCs w:val="24"/>
        </w:rPr>
        <w:t>二、填空题</w:t>
      </w:r>
      <w:r>
        <w:rPr>
          <w:b/>
          <w:bCs/>
          <w:sz w:val="24"/>
          <w:szCs w:val="24"/>
        </w:rPr>
        <w:t xml:space="preserve"> </w:t>
      </w:r>
    </w:p>
    <w:p w:rsidR="00951D46">
      <w:pPr>
        <w:spacing w:after="0"/>
      </w:pPr>
      <w:r>
        <w:rPr>
          <w:color w:val="000000"/>
        </w:rPr>
        <w:t>14.</w:t>
      </w:r>
      <w:r>
        <w:rPr>
          <w:color w:val="000000"/>
        </w:rPr>
        <w:t>仔细观察板蓝根的外包装上的标志</w:t>
      </w:r>
      <w:r>
        <w:br/>
      </w:r>
      <w:r>
        <w:rPr>
          <w:noProof/>
          <w:lang w:eastAsia="zh-CN"/>
        </w:rPr>
        <w:drawing>
          <wp:inline distT="0" distB="0" distL="0" distR="0">
            <wp:extent cx="3953345" cy="1604251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3345" cy="160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）板蓝根外包装上的标志表示板蓝根是</w:t>
      </w:r>
      <w:r>
        <w:rPr>
          <w:color w:val="000000"/>
        </w:rPr>
        <w:t>________ </w:t>
      </w:r>
      <w:r>
        <w:rPr>
          <w:color w:val="000000"/>
        </w:rPr>
        <w:t>药。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）根据说明书中</w:t>
      </w:r>
      <w:r>
        <w:rPr>
          <w:color w:val="000000"/>
        </w:rPr>
        <w:t>“</w:t>
      </w:r>
      <w:r>
        <w:rPr>
          <w:color w:val="000000"/>
        </w:rPr>
        <w:t>功能主治</w:t>
      </w:r>
      <w:r>
        <w:rPr>
          <w:color w:val="000000"/>
        </w:rPr>
        <w:t>”</w:t>
      </w:r>
      <w:r>
        <w:rPr>
          <w:color w:val="000000"/>
        </w:rPr>
        <w:t>的内容可知，板蓝根可以预防和治疗</w:t>
      </w:r>
      <w:r>
        <w:rPr>
          <w:color w:val="000000"/>
        </w:rPr>
        <w:t>________ </w:t>
      </w:r>
      <w:r>
        <w:rPr>
          <w:color w:val="000000"/>
        </w:rPr>
        <w:t>。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）如果保质期是三年，那么有效期应该至</w:t>
      </w:r>
      <w:r>
        <w:rPr>
          <w:color w:val="000000"/>
        </w:rPr>
        <w:t>________ </w:t>
      </w:r>
      <w:r>
        <w:rPr>
          <w:color w:val="000000"/>
        </w:rPr>
        <w:t>年</w:t>
      </w:r>
      <w:r>
        <w:rPr>
          <w:color w:val="000000"/>
        </w:rPr>
        <w:t>________ </w:t>
      </w:r>
      <w:r>
        <w:rPr>
          <w:color w:val="000000"/>
        </w:rPr>
        <w:t>月。</w:t>
      </w:r>
    </w:p>
    <w:p w:rsidR="00951D46">
      <w:pPr>
        <w:spacing w:after="0"/>
      </w:pPr>
      <w:r>
        <w:rPr>
          <w:color w:val="000000"/>
        </w:rPr>
        <w:t>15.</w:t>
      </w:r>
      <w:r>
        <w:rPr>
          <w:color w:val="000000"/>
        </w:rPr>
        <w:t>结合材料五分析：你知道</w:t>
      </w:r>
      <w:r>
        <w:rPr>
          <w:color w:val="000000"/>
        </w:rPr>
        <w:t>“</w:t>
      </w:r>
      <w:r>
        <w:rPr>
          <w:color w:val="000000"/>
        </w:rPr>
        <w:t>是药三分毒</w:t>
      </w:r>
      <w:r>
        <w:rPr>
          <w:color w:val="000000"/>
        </w:rPr>
        <w:t>”</w:t>
      </w:r>
      <w:r>
        <w:rPr>
          <w:color w:val="000000"/>
        </w:rPr>
        <w:t>这句话的含义吗？关于安全用药，请你试着从了解药物的主要成分、适应症、用法与用量、注意事项、生产日期及有效期等方面，任选一点谈一谈你的认识</w:t>
      </w:r>
      <w:r>
        <w:rPr>
          <w:color w:val="000000"/>
        </w:rPr>
        <w:t>________</w:t>
      </w:r>
      <w:r>
        <w:rPr>
          <w:color w:val="000000"/>
        </w:rPr>
        <w:t>。</w:t>
      </w:r>
    </w:p>
    <w:p w:rsidR="00951D46">
      <w:pPr>
        <w:spacing w:after="0"/>
      </w:pPr>
      <w:r>
        <w:rPr>
          <w:color w:val="000000"/>
        </w:rPr>
        <w:t xml:space="preserve">16. </w:t>
      </w:r>
      <w:r>
        <w:rPr>
          <w:color w:val="000000"/>
        </w:rPr>
        <w:t>安全用药是指根据病人的</w:t>
      </w:r>
      <w:r>
        <w:rPr>
          <w:color w:val="000000"/>
        </w:rPr>
        <w:t>________ </w:t>
      </w:r>
      <w:r>
        <w:rPr>
          <w:color w:val="000000"/>
        </w:rPr>
        <w:t>和药物的</w:t>
      </w:r>
      <w:r>
        <w:rPr>
          <w:color w:val="000000"/>
        </w:rPr>
        <w:t>作用适当选择药物的品种，以适当的方法、剂量和时间准确用药，充分发挥药物的</w:t>
      </w:r>
      <w:r>
        <w:rPr>
          <w:color w:val="000000"/>
        </w:rPr>
        <w:t>________ </w:t>
      </w:r>
      <w:r>
        <w:rPr>
          <w:color w:val="000000"/>
        </w:rPr>
        <w:t>，尽量减小药物对人体产生的不良影响或危害．</w:t>
      </w:r>
    </w:p>
    <w:p w:rsidR="00F35327">
      <w:r>
        <w:rPr>
          <w:b/>
          <w:bCs/>
          <w:sz w:val="24"/>
          <w:szCs w:val="24"/>
        </w:rPr>
        <w:t>三、解答题</w:t>
      </w:r>
      <w:r>
        <w:rPr>
          <w:b/>
          <w:bCs/>
          <w:sz w:val="24"/>
          <w:szCs w:val="24"/>
        </w:rPr>
        <w:t xml:space="preserve"> </w:t>
      </w:r>
    </w:p>
    <w:p w:rsidR="00951D46">
      <w:pPr>
        <w:spacing w:after="0"/>
      </w:pPr>
      <w:r>
        <w:rPr>
          <w:color w:val="000000"/>
        </w:rPr>
        <w:t>17.</w:t>
      </w:r>
      <w:r>
        <w:rPr>
          <w:color w:val="000000"/>
        </w:rPr>
        <w:t>小明家有爷爷、爸爸、妈妈和小明四口人，爷爷患有心脏病，妈妈时常会晕车，现在小明家准备去长途旅行。请你为小明设计一个旅行小药箱。</w:t>
      </w:r>
      <w:r>
        <w:br/>
      </w:r>
      <w:r>
        <w:rPr>
          <w:color w:val="000000"/>
        </w:rPr>
        <w:t>选择的用具及药品有：酒精、体温表、胃痛用药、创可贴、纱布、剪刀、止泻药、感冒药、红花油、碘酒、乘晕宁、硝酸甘油、烫伤膏</w:t>
      </w:r>
      <w:r>
        <w:rPr>
          <w:color w:val="000000"/>
        </w:rPr>
        <w:t>。</w:t>
      </w:r>
      <w:r>
        <w:br/>
      </w:r>
      <w:r>
        <w:rPr>
          <w:color w:val="000000"/>
        </w:rPr>
        <w:t>器具</w:t>
      </w:r>
      <w:r>
        <w:rPr>
          <w:color w:val="000000"/>
        </w:rPr>
        <w:t>：</w:t>
      </w:r>
      <w:r>
        <w:br/>
      </w:r>
      <w:r>
        <w:rPr>
          <w:color w:val="000000"/>
        </w:rPr>
        <w:t>内服药</w:t>
      </w:r>
      <w:r>
        <w:rPr>
          <w:color w:val="000000"/>
        </w:rPr>
        <w:t>：</w:t>
      </w:r>
      <w:r>
        <w:br/>
      </w:r>
      <w:r>
        <w:rPr>
          <w:color w:val="000000"/>
        </w:rPr>
        <w:t>外用药</w:t>
      </w:r>
    </w:p>
    <w:p w:rsidR="00F35327">
      <w:r>
        <w:rPr>
          <w:b/>
          <w:bCs/>
          <w:sz w:val="24"/>
          <w:szCs w:val="24"/>
        </w:rPr>
        <w:t>四、综合题</w:t>
      </w:r>
      <w:r>
        <w:rPr>
          <w:b/>
          <w:bCs/>
          <w:sz w:val="24"/>
          <w:szCs w:val="24"/>
        </w:rPr>
        <w:t xml:space="preserve"> </w:t>
      </w:r>
    </w:p>
    <w:p w:rsidR="00F35327">
      <w:pPr>
        <w:spacing w:after="0"/>
      </w:pPr>
      <w:r>
        <w:rPr>
          <w:color w:val="000000"/>
        </w:rPr>
        <w:t>18.</w:t>
      </w:r>
      <w:r>
        <w:rPr>
          <w:color w:val="000000"/>
        </w:rPr>
        <w:t>今年春季</w:t>
      </w:r>
      <w:r>
        <w:rPr>
          <w:color w:val="000000"/>
        </w:rPr>
        <w:t>,</w:t>
      </w:r>
      <w:r>
        <w:rPr>
          <w:color w:val="000000"/>
        </w:rPr>
        <w:t>我国某省幼儿园一名小朋友放学回家</w:t>
      </w:r>
      <w:r>
        <w:rPr>
          <w:color w:val="000000"/>
        </w:rPr>
        <w:t>,</w:t>
      </w:r>
      <w:r>
        <w:rPr>
          <w:color w:val="000000"/>
        </w:rPr>
        <w:t>对妈妈说</w:t>
      </w:r>
      <w:r>
        <w:rPr>
          <w:color w:val="000000"/>
        </w:rPr>
        <w:t>:“</w:t>
      </w:r>
      <w:r>
        <w:rPr>
          <w:color w:val="000000"/>
        </w:rPr>
        <w:t>我在幼儿园经常吃一种白色药丸。</w:t>
      </w:r>
      <w:r>
        <w:rPr>
          <w:color w:val="000000"/>
        </w:rPr>
        <w:t>”</w:t>
      </w:r>
      <w:r>
        <w:rPr>
          <w:color w:val="000000"/>
        </w:rPr>
        <w:t>母亲听后非常奇怪</w:t>
      </w:r>
      <w:r>
        <w:rPr>
          <w:color w:val="000000"/>
        </w:rPr>
        <w:t>,</w:t>
      </w:r>
      <w:r>
        <w:rPr>
          <w:color w:val="000000"/>
        </w:rPr>
        <w:t>经过打听</w:t>
      </w:r>
      <w:r>
        <w:rPr>
          <w:color w:val="000000"/>
        </w:rPr>
        <w:t>,</w:t>
      </w:r>
      <w:r>
        <w:rPr>
          <w:color w:val="000000"/>
        </w:rPr>
        <w:t>原来该幼儿园为避免小朋友因病休学而退就餐伙食费</w:t>
      </w:r>
      <w:r>
        <w:rPr>
          <w:color w:val="000000"/>
        </w:rPr>
        <w:t>,</w:t>
      </w:r>
      <w:r>
        <w:rPr>
          <w:color w:val="000000"/>
        </w:rPr>
        <w:t>长期让所有小朋友服抗流感病毒药。该母亲随即报警</w:t>
      </w:r>
      <w:r>
        <w:rPr>
          <w:color w:val="000000"/>
        </w:rPr>
        <w:t>,</w:t>
      </w:r>
      <w:r>
        <w:rPr>
          <w:color w:val="000000"/>
        </w:rPr>
        <w:t>经过调查后</w:t>
      </w:r>
      <w:r>
        <w:rPr>
          <w:color w:val="000000"/>
        </w:rPr>
        <w:t>,</w:t>
      </w:r>
      <w:r>
        <w:rPr>
          <w:color w:val="000000"/>
        </w:rPr>
        <w:t>该园负责人因此被法院刑拘。</w:t>
      </w:r>
    </w:p>
    <w:p w:rsidR="00F35327">
      <w:pPr>
        <w:spacing w:after="0"/>
      </w:pPr>
      <w:r>
        <w:rPr>
          <w:color w:val="000000"/>
        </w:rPr>
        <w:t>现根据我们所学知识</w:t>
      </w:r>
      <w:r>
        <w:rPr>
          <w:color w:val="000000"/>
        </w:rPr>
        <w:t>,</w:t>
      </w:r>
      <w:r>
        <w:rPr>
          <w:color w:val="000000"/>
        </w:rPr>
        <w:t>回答下列问题</w:t>
      </w:r>
      <w:r>
        <w:rPr>
          <w:color w:val="000000"/>
        </w:rPr>
        <w:t>。</w:t>
      </w:r>
    </w:p>
    <w:p w:rsidR="00F35327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）下列哪种药只能注射</w:t>
      </w:r>
      <w:r>
        <w:rPr>
          <w:color w:val="000000"/>
        </w:rPr>
        <w:t>,</w:t>
      </w:r>
      <w:r>
        <w:rPr>
          <w:color w:val="000000"/>
        </w:rPr>
        <w:t>不能口服</w:t>
      </w:r>
      <w:r>
        <w:rPr>
          <w:color w:val="000000"/>
          <w:u w:val="single"/>
        </w:rPr>
        <w:t>　　</w:t>
      </w:r>
      <w:r>
        <w:rPr>
          <w:color w:val="000000"/>
          <w:u w:val="single"/>
        </w:rPr>
        <w:t xml:space="preserve">     </w:t>
      </w:r>
      <w:r>
        <w:rPr>
          <w:color w:val="000000"/>
          <w:u w:val="single"/>
        </w:rPr>
        <w:t>　　</w:t>
      </w:r>
      <w:r>
        <w:rPr>
          <w:color w:val="000000"/>
        </w:rPr>
        <w:t>。</w:t>
      </w:r>
      <w:r>
        <w:rPr>
          <w:color w:val="000000"/>
        </w:rPr>
        <w:t xml:space="preserve">            </w:t>
      </w:r>
    </w:p>
    <w:p w:rsidR="00F3532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阿司匹林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健胃消食片</w:t>
      </w:r>
      <w:r>
        <w:rPr>
          <w:color w:val="000000"/>
        </w:rPr>
        <w:t>                          </w:t>
      </w:r>
      <w:r>
        <w:rPr>
          <w:color w:val="000000"/>
        </w:rPr>
        <w:t>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感冒冲剂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胰岛素</w:t>
      </w:r>
    </w:p>
    <w:p w:rsidR="00F35327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）从传染病流行的三个基本环节来看</w:t>
      </w:r>
      <w:r>
        <w:rPr>
          <w:color w:val="000000"/>
        </w:rPr>
        <w:t>,</w:t>
      </w:r>
      <w:r>
        <w:rPr>
          <w:color w:val="000000"/>
        </w:rPr>
        <w:t>患感冒的小朋友属于</w:t>
      </w:r>
      <w:r>
        <w:rPr>
          <w:color w:val="000000"/>
        </w:rPr>
        <w:t>________,</w:t>
      </w:r>
      <w:r>
        <w:rPr>
          <w:color w:val="000000"/>
        </w:rPr>
        <w:t>对该幼儿园的餐具进行消毒处理属于控制传染病流行三个措施中的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     </w:t>
      </w:r>
    </w:p>
    <w:p w:rsidR="00F35327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）该母亲听说她小孩经常在幼儿园吃该白色药丸愤怒的原因是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     </w:t>
      </w:r>
    </w:p>
    <w:p w:rsidR="00F35327">
      <w:pPr>
        <w:spacing w:after="0"/>
      </w:pPr>
      <w:r>
        <w:rPr>
          <w:color w:val="000000"/>
        </w:rPr>
        <w:t>19.</w:t>
      </w:r>
      <w:r>
        <w:rPr>
          <w:color w:val="000000"/>
        </w:rPr>
        <w:t>下面是</w:t>
      </w:r>
      <w:r>
        <w:rPr>
          <w:color w:val="000000"/>
        </w:rPr>
        <w:t>“</w:t>
      </w:r>
      <w:r>
        <w:rPr>
          <w:color w:val="000000"/>
        </w:rPr>
        <w:t>板蓝根颗粒</w:t>
      </w:r>
      <w:r>
        <w:rPr>
          <w:color w:val="000000"/>
        </w:rPr>
        <w:t>”</w:t>
      </w:r>
      <w:r>
        <w:rPr>
          <w:color w:val="000000"/>
        </w:rPr>
        <w:t>说明书部分内容，请仔细阅读并回答下列问题。</w:t>
      </w:r>
    </w:p>
    <w:p w:rsidR="00F35327">
      <w:pPr>
        <w:spacing w:after="0"/>
      </w:pPr>
      <w:r>
        <w:rPr>
          <w:color w:val="000000"/>
        </w:rPr>
        <w:t>板蓝根颗粒说明书</w:t>
      </w:r>
    </w:p>
    <w:p w:rsidR="00F35327">
      <w:pPr>
        <w:spacing w:after="0"/>
      </w:pPr>
      <w:r>
        <w:rPr>
          <w:color w:val="000000"/>
        </w:rPr>
        <w:t>OTC</w:t>
      </w:r>
    </w:p>
    <w:p w:rsidR="00F35327">
      <w:pPr>
        <w:spacing w:after="0"/>
      </w:pPr>
      <w:r>
        <w:rPr>
          <w:color w:val="000000"/>
        </w:rPr>
        <w:t>[</w:t>
      </w:r>
      <w:r>
        <w:rPr>
          <w:color w:val="000000"/>
        </w:rPr>
        <w:t>成分</w:t>
      </w:r>
      <w:r>
        <w:rPr>
          <w:color w:val="000000"/>
        </w:rPr>
        <w:t>]</w:t>
      </w:r>
      <w:r>
        <w:rPr>
          <w:color w:val="000000"/>
        </w:rPr>
        <w:t>板蓝根、辅料为蔗糖、糊精</w:t>
      </w:r>
    </w:p>
    <w:p w:rsidR="00F35327">
      <w:pPr>
        <w:spacing w:after="0"/>
      </w:pPr>
      <w:r>
        <w:rPr>
          <w:color w:val="000000"/>
        </w:rPr>
        <w:t>[</w:t>
      </w:r>
      <w:r>
        <w:rPr>
          <w:color w:val="000000"/>
        </w:rPr>
        <w:t>功能主治</w:t>
      </w:r>
      <w:r>
        <w:rPr>
          <w:color w:val="000000"/>
        </w:rPr>
        <w:t>]</w:t>
      </w:r>
      <w:r>
        <w:rPr>
          <w:color w:val="000000"/>
        </w:rPr>
        <w:t>清热解毒，用于病毒性感冒，咽喉肿</w:t>
      </w:r>
      <w:r>
        <w:rPr>
          <w:color w:val="000000"/>
        </w:rPr>
        <w:t>痛</w:t>
      </w:r>
    </w:p>
    <w:p w:rsidR="00F35327">
      <w:pPr>
        <w:spacing w:after="0"/>
      </w:pPr>
      <w:r>
        <w:rPr>
          <w:color w:val="000000"/>
        </w:rPr>
        <w:t>[</w:t>
      </w:r>
      <w:r>
        <w:rPr>
          <w:color w:val="000000"/>
        </w:rPr>
        <w:t>用法用量</w:t>
      </w:r>
      <w:r>
        <w:rPr>
          <w:color w:val="000000"/>
        </w:rPr>
        <w:t>]</w:t>
      </w:r>
      <w:r>
        <w:rPr>
          <w:color w:val="000000"/>
        </w:rPr>
        <w:t>口服，一次</w:t>
      </w:r>
      <w:r>
        <w:rPr>
          <w:color w:val="000000"/>
        </w:rPr>
        <w:t>0.5</w:t>
      </w:r>
      <w:r>
        <w:rPr>
          <w:color w:val="000000"/>
        </w:rPr>
        <w:t>﹣</w:t>
      </w:r>
      <w:r>
        <w:rPr>
          <w:color w:val="000000"/>
        </w:rPr>
        <w:t>1</w:t>
      </w:r>
      <w:r>
        <w:rPr>
          <w:color w:val="000000"/>
        </w:rPr>
        <w:t>袋，一日</w:t>
      </w:r>
      <w:r>
        <w:rPr>
          <w:color w:val="000000"/>
        </w:rPr>
        <w:t>3</w:t>
      </w:r>
      <w:r>
        <w:rPr>
          <w:color w:val="000000"/>
        </w:rPr>
        <w:t>﹣</w:t>
      </w:r>
      <w:r>
        <w:rPr>
          <w:color w:val="000000"/>
        </w:rPr>
        <w:t>4</w:t>
      </w:r>
      <w:r>
        <w:rPr>
          <w:color w:val="000000"/>
        </w:rPr>
        <w:t>次</w:t>
      </w:r>
    </w:p>
    <w:p w:rsidR="00F35327">
      <w:pPr>
        <w:spacing w:after="0"/>
      </w:pPr>
      <w:r>
        <w:rPr>
          <w:color w:val="000000"/>
        </w:rPr>
        <w:t>[</w:t>
      </w:r>
      <w:r>
        <w:rPr>
          <w:color w:val="000000"/>
        </w:rPr>
        <w:t>贮藏</w:t>
      </w:r>
      <w:r>
        <w:rPr>
          <w:color w:val="000000"/>
        </w:rPr>
        <w:t>]</w:t>
      </w:r>
      <w:r>
        <w:rPr>
          <w:color w:val="000000"/>
        </w:rPr>
        <w:t>密封</w:t>
      </w:r>
      <w:r>
        <w:rPr>
          <w:color w:val="000000"/>
        </w:rPr>
        <w:t>。</w:t>
      </w:r>
    </w:p>
    <w:p w:rsidR="00F35327">
      <w:pPr>
        <w:spacing w:after="0"/>
      </w:pPr>
      <w:r>
        <w:rPr>
          <w:color w:val="000000"/>
        </w:rPr>
        <w:t>[</w:t>
      </w:r>
      <w:r>
        <w:rPr>
          <w:color w:val="000000"/>
        </w:rPr>
        <w:t>生产企业</w:t>
      </w:r>
      <w:r>
        <w:rPr>
          <w:color w:val="000000"/>
        </w:rPr>
        <w:t>]</w:t>
      </w:r>
      <w:r>
        <w:rPr>
          <w:color w:val="000000"/>
        </w:rPr>
        <w:t>湖南省耒阳市康寿制药厂</w:t>
      </w:r>
    </w:p>
    <w:p w:rsidR="00F35327">
      <w:pPr>
        <w:spacing w:after="0"/>
      </w:pPr>
      <w:r>
        <w:rPr>
          <w:color w:val="000000"/>
        </w:rPr>
        <w:t>地址：湖南耒阳市花石坳</w:t>
      </w:r>
    </w:p>
    <w:p w:rsidR="00F35327">
      <w:pPr>
        <w:spacing w:after="0"/>
      </w:pPr>
      <w:r>
        <w:rPr>
          <w:color w:val="000000"/>
        </w:rPr>
        <w:t>邮政编码：</w:t>
      </w:r>
      <w:r>
        <w:rPr>
          <w:color w:val="000000"/>
        </w:rPr>
        <w:t>421800</w:t>
      </w:r>
    </w:p>
    <w:p w:rsidR="00F35327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）对于购买板蓝根颗粒，小方和小兰有不同的看法。小方说：</w:t>
      </w:r>
      <w:r>
        <w:rPr>
          <w:color w:val="000000"/>
        </w:rPr>
        <w:t>“</w:t>
      </w:r>
      <w:r>
        <w:rPr>
          <w:color w:val="000000"/>
        </w:rPr>
        <w:t>没有医师的处方，不能乱买。</w:t>
      </w:r>
      <w:r>
        <w:rPr>
          <w:color w:val="000000"/>
        </w:rPr>
        <w:t>”</w:t>
      </w:r>
      <w:r>
        <w:rPr>
          <w:color w:val="000000"/>
        </w:rPr>
        <w:t>小兰说：</w:t>
      </w:r>
      <w:r>
        <w:rPr>
          <w:color w:val="000000"/>
        </w:rPr>
        <w:t>“</w:t>
      </w:r>
      <w:r>
        <w:rPr>
          <w:color w:val="000000"/>
        </w:rPr>
        <w:t>这是非处方药，可以自己购买。</w:t>
      </w:r>
      <w:r>
        <w:rPr>
          <w:color w:val="000000"/>
        </w:rPr>
        <w:t>”</w:t>
      </w:r>
      <w:r>
        <w:rPr>
          <w:color w:val="000000"/>
        </w:rPr>
        <w:t>她俩谁的说法有道理？请说明原因</w:t>
      </w:r>
      <w:r>
        <w:rPr>
          <w:color w:val="000000"/>
        </w:rPr>
        <w:t xml:space="preserve">________    </w:t>
      </w:r>
    </w:p>
    <w:p w:rsidR="00F35327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）小军不小心擦破皮肤，回家后泡了一包板蓝根颗粒并喝了下去，他的做法有何不妥之处？</w:t>
      </w:r>
      <w:r>
        <w:rPr>
          <w:color w:val="000000"/>
        </w:rPr>
        <w:t xml:space="preserve">________    </w:t>
      </w:r>
    </w:p>
    <w:p w:rsidR="00F35327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）小李听人说：</w:t>
      </w:r>
      <w:r>
        <w:rPr>
          <w:color w:val="000000"/>
        </w:rPr>
        <w:t>“</w:t>
      </w:r>
      <w:r>
        <w:rPr>
          <w:color w:val="000000"/>
        </w:rPr>
        <w:t>中药无副作用</w:t>
      </w:r>
      <w:r>
        <w:rPr>
          <w:color w:val="000000"/>
        </w:rPr>
        <w:t>”</w:t>
      </w:r>
      <w:r>
        <w:rPr>
          <w:color w:val="000000"/>
        </w:rPr>
        <w:t>，为了预防感冒，他每天都喝板蓝</w:t>
      </w:r>
      <w:r>
        <w:rPr>
          <w:color w:val="000000"/>
        </w:rPr>
        <w:t>根冲剂，这种做法是否合理？</w:t>
      </w:r>
      <w:r>
        <w:rPr>
          <w:color w:val="000000"/>
        </w:rPr>
        <w:t>请说出理由</w:t>
      </w:r>
      <w:r>
        <w:rPr>
          <w:color w:val="000000"/>
        </w:rPr>
        <w:t xml:space="preserve">________    </w:t>
      </w:r>
    </w:p>
    <w:p w:rsidR="00F35327">
      <w:r>
        <w:br w:type="page"/>
      </w:r>
    </w:p>
    <w:p w:rsidR="00F35327">
      <w:pPr>
        <w:jc w:val="center"/>
      </w:pPr>
      <w:r>
        <w:rPr>
          <w:b/>
          <w:bCs/>
          <w:sz w:val="28"/>
          <w:szCs w:val="28"/>
        </w:rPr>
        <w:t>答案解析部分</w:t>
      </w:r>
    </w:p>
    <w:p w:rsidR="00F35327">
      <w:r>
        <w:t>一、单选题</w:t>
      </w:r>
    </w:p>
    <w:p w:rsidR="00F35327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951D46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</w:t>
      </w:r>
      <w:r>
        <w:rPr>
          <w:color w:val="000000"/>
        </w:rPr>
        <w:t>、用药时注意用法及服药剂量，正确．</w:t>
      </w:r>
    </w:p>
    <w:p w:rsidR="00F35327">
      <w:pPr>
        <w:spacing w:after="0"/>
      </w:pPr>
      <w:r>
        <w:rPr>
          <w:color w:val="000000"/>
        </w:rPr>
        <w:t>B</w:t>
      </w:r>
      <w:r>
        <w:rPr>
          <w:color w:val="000000"/>
        </w:rPr>
        <w:t>、用药时注意生产日期和有效期，看看是否到期，正确．</w:t>
      </w:r>
    </w:p>
    <w:p w:rsidR="00F35327">
      <w:pPr>
        <w:spacing w:after="0"/>
      </w:pPr>
      <w:r>
        <w:rPr>
          <w:color w:val="000000"/>
        </w:rPr>
        <w:t>C</w:t>
      </w:r>
      <w:r>
        <w:rPr>
          <w:color w:val="000000"/>
        </w:rPr>
        <w:t>、药品的价格与用药安全无关，符合题意．</w:t>
      </w:r>
    </w:p>
    <w:p w:rsidR="00F35327">
      <w:pPr>
        <w:spacing w:after="0"/>
      </w:pPr>
      <w:r>
        <w:rPr>
          <w:color w:val="000000"/>
        </w:rPr>
        <w:t>D</w:t>
      </w:r>
      <w:r>
        <w:rPr>
          <w:color w:val="000000"/>
        </w:rPr>
        <w:t>、用药时注意药的功效，以防用错药，正确．</w:t>
      </w:r>
    </w:p>
    <w:p w:rsidR="00F35327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C</w:t>
      </w:r>
      <w:r>
        <w:rPr>
          <w:color w:val="000000"/>
        </w:rPr>
        <w:t>．</w:t>
      </w:r>
    </w:p>
    <w:p w:rsidR="00F35327">
      <w:pPr>
        <w:spacing w:after="0"/>
      </w:pPr>
      <w:r>
        <w:rPr>
          <w:color w:val="000000"/>
        </w:rPr>
        <w:t>【分析】无论是处方药还是非处方药，在使用之前，都应该仔细阅读使用说明书，了解药物的主要成分、适应症、用法与用量、药品规格、注意事项、生产日期和有效期等，以确保用药安全．</w:t>
      </w:r>
    </w:p>
    <w:p w:rsidR="00F35327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D  </w:t>
      </w:r>
    </w:p>
    <w:p w:rsidR="00951D46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、处方药是必须凭执业医师或执业助理医师的处方才可以购买，并按医嘱服用的药物，不能自行改变，</w:t>
      </w:r>
      <w:r>
        <w:rPr>
          <w:color w:val="000000"/>
        </w:rPr>
        <w:t>A</w:t>
      </w:r>
      <w:r>
        <w:rPr>
          <w:color w:val="000000"/>
        </w:rPr>
        <w:t>正确；</w:t>
      </w:r>
    </w:p>
    <w:p w:rsidR="00F35327">
      <w:pPr>
        <w:spacing w:after="0"/>
      </w:pPr>
      <w:r>
        <w:rPr>
          <w:color w:val="000000"/>
        </w:rPr>
        <w:t>B</w:t>
      </w:r>
      <w:r>
        <w:rPr>
          <w:color w:val="000000"/>
        </w:rPr>
        <w:t>、有的人因煤气中毒或溺水、触电而突然停止呼吸，这时用人工呼吸的方法进行急救，</w:t>
      </w:r>
      <w:r>
        <w:rPr>
          <w:color w:val="000000"/>
        </w:rPr>
        <w:t>B</w:t>
      </w:r>
      <w:r>
        <w:rPr>
          <w:color w:val="000000"/>
        </w:rPr>
        <w:t>正确．</w:t>
      </w:r>
    </w:p>
    <w:p w:rsidR="00F35327">
      <w:pPr>
        <w:spacing w:after="0"/>
      </w:pPr>
      <w:r>
        <w:rPr>
          <w:color w:val="000000"/>
        </w:rPr>
        <w:t>C</w:t>
      </w:r>
      <w:r>
        <w:rPr>
          <w:color w:val="000000"/>
        </w:rPr>
        <w:t>、当遇到某人突然晕倒或溺水等情况时，一定要尽快拨打</w:t>
      </w:r>
      <w:r>
        <w:rPr>
          <w:color w:val="000000"/>
        </w:rPr>
        <w:t>120</w:t>
      </w:r>
      <w:r>
        <w:rPr>
          <w:color w:val="000000"/>
        </w:rPr>
        <w:t>急救电话．注意要通报姓名、急救地点、联系方式、病人目前的病情及应急措施，</w:t>
      </w:r>
      <w:r>
        <w:rPr>
          <w:color w:val="000000"/>
        </w:rPr>
        <w:t>C</w:t>
      </w:r>
      <w:r>
        <w:rPr>
          <w:color w:val="000000"/>
        </w:rPr>
        <w:t>正确．</w:t>
      </w:r>
    </w:p>
    <w:p w:rsidR="00F35327">
      <w:pPr>
        <w:spacing w:after="0"/>
      </w:pPr>
      <w:r>
        <w:rPr>
          <w:color w:val="000000"/>
        </w:rPr>
        <w:t>D</w:t>
      </w:r>
      <w:r>
        <w:rPr>
          <w:color w:val="000000"/>
        </w:rPr>
        <w:t>、不同的药物用药的时间不同，可根据说明服用，有的饭前吃，有的饭后吃，用药时间是不可随意的，</w:t>
      </w:r>
      <w:r>
        <w:rPr>
          <w:color w:val="000000"/>
        </w:rPr>
        <w:t>D</w:t>
      </w:r>
      <w:r>
        <w:rPr>
          <w:color w:val="000000"/>
        </w:rPr>
        <w:t>错误；</w:t>
      </w:r>
    </w:p>
    <w:p w:rsidR="00F35327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D</w:t>
      </w:r>
    </w:p>
    <w:p w:rsidR="00F35327">
      <w:pPr>
        <w:spacing w:after="0"/>
      </w:pPr>
      <w:r>
        <w:rPr>
          <w:color w:val="000000"/>
        </w:rPr>
        <w:t>【分析】（</w:t>
      </w:r>
      <w:r>
        <w:rPr>
          <w:color w:val="000000"/>
        </w:rPr>
        <w:t>1</w:t>
      </w:r>
      <w:r>
        <w:rPr>
          <w:color w:val="000000"/>
        </w:rPr>
        <w:t>）安全用药是指根据病情需要，正确选择药</w:t>
      </w:r>
      <w:r>
        <w:rPr>
          <w:color w:val="000000"/>
        </w:rPr>
        <w:t>物的品种、剂量和服用时间等，以充分发挥最佳效果，尽量避免药物对人体产生的不良影响或危害．</w:t>
      </w:r>
    </w:p>
    <w:p w:rsidR="00F35327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）急救方法：遇到有人煤气中毒或溺水时，拨打</w:t>
      </w:r>
      <w:r>
        <w:rPr>
          <w:color w:val="000000"/>
        </w:rPr>
        <w:t>“120</w:t>
      </w:r>
      <w:r>
        <w:rPr>
          <w:color w:val="000000"/>
        </w:rPr>
        <w:t>：急救电话、人工呼吸．</w:t>
      </w:r>
    </w:p>
    <w:p w:rsidR="00F35327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F3532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、服药的时间，饭前饭后要根据药品的性质选择，二者不可任意选择，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br/>
      </w:r>
      <w:r>
        <w:rPr>
          <w:color w:val="000000"/>
        </w:rPr>
        <w:t>B</w:t>
      </w:r>
      <w:r>
        <w:rPr>
          <w:color w:val="000000"/>
        </w:rPr>
        <w:t>、俗话说</w:t>
      </w:r>
      <w:r>
        <w:rPr>
          <w:color w:val="000000"/>
        </w:rPr>
        <w:t>“</w:t>
      </w:r>
      <w:r>
        <w:rPr>
          <w:color w:val="000000"/>
        </w:rPr>
        <w:t>是药三分毒</w:t>
      </w:r>
      <w:r>
        <w:rPr>
          <w:color w:val="000000"/>
        </w:rPr>
        <w:t>”</w:t>
      </w:r>
      <w:r>
        <w:rPr>
          <w:color w:val="000000"/>
        </w:rPr>
        <w:t>。为了保证人民健康，使用时必须按照说明书的要求，明确规定药物的使用时间、疗程服药，私自加大服用剂量的做法错误，</w:t>
      </w:r>
      <w:r>
        <w:rPr>
          <w:color w:val="000000"/>
        </w:rPr>
        <w:t>B</w:t>
      </w:r>
      <w:r>
        <w:rPr>
          <w:color w:val="000000"/>
        </w:rPr>
        <w:t>不符合题意；</w:t>
      </w:r>
      <w:r>
        <w:br/>
      </w:r>
      <w:r>
        <w:rPr>
          <w:color w:val="000000"/>
        </w:rPr>
        <w:t>C</w:t>
      </w:r>
      <w:r>
        <w:rPr>
          <w:color w:val="000000"/>
        </w:rPr>
        <w:t>、服药量是能产生药物治疗作用所需的用量，如果减少服药次数一般不能产生治疗</w:t>
      </w:r>
      <w:r>
        <w:rPr>
          <w:color w:val="000000"/>
        </w:rPr>
        <w:t>效果，要遵医嘱，</w:t>
      </w:r>
      <w:r>
        <w:rPr>
          <w:color w:val="000000"/>
        </w:rPr>
        <w:t>C</w:t>
      </w:r>
      <w:r>
        <w:rPr>
          <w:color w:val="000000"/>
        </w:rPr>
        <w:t>不符合题意；</w:t>
      </w:r>
      <w:r>
        <w:br/>
      </w:r>
      <w:r>
        <w:rPr>
          <w:color w:val="000000"/>
        </w:rPr>
        <w:t>D</w:t>
      </w:r>
      <w:r>
        <w:rPr>
          <w:color w:val="000000"/>
        </w:rPr>
        <w:t>、处方药是必须凭执业医师或执业助理医师的处方才可以购买，并按医嘱服用的药物，不能自行改变，</w:t>
      </w:r>
      <w:r>
        <w:rPr>
          <w:color w:val="000000"/>
        </w:rPr>
        <w:t>D</w:t>
      </w:r>
      <w:r>
        <w:rPr>
          <w:color w:val="000000"/>
        </w:rPr>
        <w:t>符合题意。</w:t>
      </w:r>
    </w:p>
    <w:p w:rsidR="00F35327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D</w:t>
      </w:r>
    </w:p>
    <w:p w:rsidR="00F35327">
      <w:pPr>
        <w:spacing w:after="0"/>
      </w:pPr>
      <w:r>
        <w:rPr>
          <w:color w:val="000000"/>
        </w:rPr>
        <w:t>【分析】安全用药是指根据病情需要，正确选择药物的品种、剂量和服用时间等，以充分发挥最佳效果，尽量避免药物对人体产生的不良作用或危害．</w:t>
      </w:r>
    </w:p>
    <w:p w:rsidR="00F35327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951D46">
      <w:pPr>
        <w:spacing w:after="0"/>
      </w:pPr>
      <w:r>
        <w:rPr>
          <w:color w:val="0000FF"/>
        </w:rPr>
        <w:t>【解析】</w:t>
      </w:r>
      <w:r>
        <w:rPr>
          <w:i/>
          <w:color w:val="000000"/>
        </w:rPr>
        <w:t>【分析】</w:t>
      </w:r>
      <w:r>
        <w:rPr>
          <w:color w:val="000000"/>
        </w:rPr>
        <w:t>本题涉及的是安全用药和正确用药的知识．安全用药是指根据病情需要，正确选择药物的品种、剂量和服用时间等，以充分发最佳效果，尽量避免药物对人体产生的不良作用或危害．</w:t>
      </w:r>
    </w:p>
    <w:p w:rsidR="00F35327">
      <w:pPr>
        <w:spacing w:after="0"/>
      </w:pPr>
      <w:r>
        <w:rPr>
          <w:color w:val="000000"/>
        </w:rPr>
        <w:t>【</w:t>
      </w:r>
      <w:r>
        <w:rPr>
          <w:color w:val="000000"/>
        </w:rPr>
        <w:t>解答】</w:t>
      </w:r>
      <w:r>
        <w:rPr>
          <w:color w:val="000000"/>
        </w:rPr>
        <w:t>A</w:t>
      </w:r>
      <w:r>
        <w:rPr>
          <w:color w:val="000000"/>
        </w:rPr>
        <w:t>、处方药是必</w:t>
      </w:r>
      <w:r>
        <w:rPr>
          <w:color w:val="000000"/>
        </w:rPr>
        <w:t>须凭执业医师或执助理医师才可调配、购买和使用的药品，简称</w:t>
      </w:r>
      <w:r>
        <w:rPr>
          <w:color w:val="000000"/>
        </w:rPr>
        <w:t>Rx</w:t>
      </w:r>
      <w:r>
        <w:rPr>
          <w:color w:val="000000"/>
        </w:rPr>
        <w:t>，不符合题意</w:t>
      </w:r>
      <w:r>
        <w:rPr>
          <w:color w:val="000000"/>
        </w:rPr>
        <w:t>．</w:t>
      </w:r>
      <w:r>
        <w:br/>
      </w:r>
      <w:r>
        <w:rPr>
          <w:color w:val="000000"/>
        </w:rPr>
        <w:t>B</w:t>
      </w:r>
      <w:r>
        <w:rPr>
          <w:color w:val="000000"/>
        </w:rPr>
        <w:t>、非处方药是不需要医师处方、即可自行判断、购买和使用的药品，简称</w:t>
      </w:r>
      <w:r>
        <w:rPr>
          <w:color w:val="000000"/>
        </w:rPr>
        <w:t>OTC</w:t>
      </w:r>
      <w:r>
        <w:rPr>
          <w:color w:val="000000"/>
        </w:rPr>
        <w:t>，符合题意．</w:t>
      </w:r>
      <w:r>
        <w:br/>
      </w:r>
      <w:r>
        <w:rPr>
          <w:color w:val="000000"/>
        </w:rPr>
        <w:t>C</w:t>
      </w:r>
      <w:r>
        <w:rPr>
          <w:color w:val="000000"/>
        </w:rPr>
        <w:t>、药店里有</w:t>
      </w:r>
      <w:r>
        <w:rPr>
          <w:color w:val="000000"/>
        </w:rPr>
        <w:t>OTC</w:t>
      </w:r>
      <w:r>
        <w:rPr>
          <w:color w:val="000000"/>
        </w:rPr>
        <w:t>标志的药不一定是口服液，它是非处方药的标志，不符合题意．</w:t>
      </w:r>
      <w:r>
        <w:br/>
      </w:r>
      <w:r>
        <w:rPr>
          <w:color w:val="000000"/>
        </w:rPr>
        <w:t>D</w:t>
      </w:r>
      <w:r>
        <w:rPr>
          <w:color w:val="000000"/>
        </w:rPr>
        <w:t>、凡在体表或某些粘膜部位应用，具有杀虫止痒、消肿散结、化腐排脓、生肌收口、收敛止血的一些药物，称为外用药，标有</w:t>
      </w:r>
      <w:r>
        <w:rPr>
          <w:color w:val="000000"/>
        </w:rPr>
        <w:t>“OTC”</w:t>
      </w:r>
      <w:r>
        <w:rPr>
          <w:color w:val="000000"/>
        </w:rPr>
        <w:t>的不全是外用药，不符合题意．</w:t>
      </w:r>
      <w:r>
        <w:br/>
      </w:r>
      <w:r>
        <w:rPr>
          <w:color w:val="000000"/>
        </w:rPr>
        <w:t>故选：</w:t>
      </w:r>
      <w:r>
        <w:rPr>
          <w:color w:val="000000"/>
        </w:rPr>
        <w:t>B</w:t>
      </w:r>
    </w:p>
    <w:p w:rsidR="00F35327">
      <w:pPr>
        <w:spacing w:after="0"/>
      </w:pPr>
      <w:r>
        <w:rPr>
          <w:i/>
          <w:color w:val="000000"/>
        </w:rPr>
        <w:t>【</w:t>
      </w:r>
      <w:r>
        <w:rPr>
          <w:i/>
          <w:color w:val="000000"/>
        </w:rPr>
        <w:t>点评】</w:t>
      </w:r>
      <w:r>
        <w:rPr>
          <w:color w:val="000000"/>
        </w:rPr>
        <w:t>处方药的使用有遵医嘱，非处方药的使用要认真阅读说明书，按说明书服用</w:t>
      </w:r>
      <w:r>
        <w:rPr>
          <w:color w:val="000000"/>
        </w:rPr>
        <w:t>．</w:t>
      </w:r>
    </w:p>
    <w:p w:rsidR="00F35327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F3532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</w:t>
      </w:r>
      <w:r>
        <w:rPr>
          <w:color w:val="000000"/>
        </w:rPr>
        <w:t>】解：由说明书可知：氯化钾缓释片的规格是</w:t>
      </w:r>
      <w:r>
        <w:rPr>
          <w:color w:val="000000"/>
        </w:rPr>
        <w:t>0.5g</w:t>
      </w:r>
      <w:r>
        <w:rPr>
          <w:color w:val="000000"/>
        </w:rPr>
        <w:t>；每日最大剂量为</w:t>
      </w:r>
      <w:r>
        <w:rPr>
          <w:color w:val="000000"/>
        </w:rPr>
        <w:t>6g</w:t>
      </w:r>
      <w:r>
        <w:rPr>
          <w:color w:val="000000"/>
        </w:rPr>
        <w:t>，即</w:t>
      </w:r>
      <w:r>
        <w:rPr>
          <w:color w:val="000000"/>
        </w:rPr>
        <w:t>12</w:t>
      </w:r>
      <w:r>
        <w:rPr>
          <w:color w:val="000000"/>
        </w:rPr>
        <w:t>片，某病人病情严</w:t>
      </w:r>
      <w:r>
        <w:rPr>
          <w:color w:val="000000"/>
        </w:rPr>
        <w:t xml:space="preserve"> </w:t>
      </w:r>
      <w:r>
        <w:rPr>
          <w:color w:val="000000"/>
        </w:rPr>
        <w:t>重，为取得良好的治疗效果，每日服药</w:t>
      </w:r>
      <w:r>
        <w:rPr>
          <w:color w:val="000000"/>
        </w:rPr>
        <w:t>4</w:t>
      </w:r>
      <w:r>
        <w:rPr>
          <w:color w:val="000000"/>
        </w:rPr>
        <w:t>次，则他每一次最多服药</w:t>
      </w:r>
      <w:r>
        <w:rPr>
          <w:color w:val="000000"/>
        </w:rPr>
        <w:t>12÷4═3</w:t>
      </w:r>
      <w:r>
        <w:rPr>
          <w:color w:val="000000"/>
        </w:rPr>
        <w:t>片。</w:t>
      </w:r>
    </w:p>
    <w:p w:rsidR="00F35327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A</w:t>
      </w:r>
    </w:p>
    <w:p w:rsidR="00F35327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</w:t>
      </w:r>
      <w:r>
        <w:rPr>
          <w:color w:val="000000"/>
        </w:rPr>
        <w:t>】</w:t>
      </w:r>
      <w:r>
        <w:rPr>
          <w:color w:val="000000"/>
        </w:rPr>
        <w:t xml:space="preserve"> </w:t>
      </w:r>
      <w:r>
        <w:rPr>
          <w:color w:val="000000"/>
        </w:rPr>
        <w:t>安全用药就是根据患者个人的基因、病情、体质、家族遗传病史和药物的成份等做全面情况的检测，准确的选择药物、真正做到</w:t>
      </w:r>
      <w:r>
        <w:rPr>
          <w:color w:val="000000"/>
        </w:rPr>
        <w:t>“</w:t>
      </w:r>
      <w:r>
        <w:rPr>
          <w:color w:val="000000"/>
        </w:rPr>
        <w:t>对症下药</w:t>
      </w:r>
      <w:r>
        <w:rPr>
          <w:color w:val="000000"/>
        </w:rPr>
        <w:t>”</w:t>
      </w:r>
      <w:r>
        <w:rPr>
          <w:color w:val="000000"/>
        </w:rPr>
        <w:t>，同时以适当的方法、适当的剂量、</w:t>
      </w:r>
      <w:r>
        <w:rPr>
          <w:color w:val="000000"/>
        </w:rPr>
        <w:t xml:space="preserve"> </w:t>
      </w:r>
      <w:r>
        <w:rPr>
          <w:color w:val="000000"/>
        </w:rPr>
        <w:t>适当的时间准确用药</w:t>
      </w:r>
      <w:r>
        <w:rPr>
          <w:color w:val="000000"/>
        </w:rPr>
        <w:t>。</w:t>
      </w:r>
      <w:r>
        <w:rPr>
          <w:color w:val="000000"/>
        </w:rPr>
        <w:t>注意该药物的禁忌、不良反应、相互作用等</w:t>
      </w:r>
      <w:r>
        <w:rPr>
          <w:color w:val="000000"/>
        </w:rPr>
        <w:t>。</w:t>
      </w:r>
      <w:r>
        <w:rPr>
          <w:color w:val="000000"/>
        </w:rPr>
        <w:t>这样就可以做到安全、合理、有效、经济地用药了</w:t>
      </w:r>
      <w:r>
        <w:rPr>
          <w:color w:val="000000"/>
        </w:rPr>
        <w:t>。</w:t>
      </w:r>
    </w:p>
    <w:p w:rsidR="00F35327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F3532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【解答】解：安全用药是指</w:t>
      </w:r>
      <w:r>
        <w:rPr>
          <w:color w:val="000000"/>
        </w:rPr>
        <w:t>根据病情需要，正确选择药物的品种、剂量和服用时间等，以充分发挥最佳效果，尽量避免药物对人体产生的不良作用或危害．药品分处方药和非处方药，非处方药是不需要医师处方、即可自行判断、购买和使用的药品，简称</w:t>
      </w:r>
      <w:r>
        <w:rPr>
          <w:color w:val="000000"/>
        </w:rPr>
        <w:t>OTC</w:t>
      </w:r>
      <w:r>
        <w:rPr>
          <w:color w:val="000000"/>
        </w:rPr>
        <w:t>．这些药物大都用于多发病常见病的自行诊治，非处方药要严格按说明书服用；处方药是必须凭执业医师或执助理医师才可调配、购买和使用的药品，非处方药不必在医生嘱咐下使用，凡是药物都有一定的毒性和副作用，因此要根据病情需要，恰当选择药物并合理使用，以达到好的治疗效果，尽量避免药物人体的不良作用，才是安全用药的根本．</w:t>
      </w:r>
      <w:r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F35327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A</w:t>
      </w:r>
    </w:p>
    <w:p w:rsidR="00F35327">
      <w:pPr>
        <w:spacing w:after="0"/>
      </w:pPr>
      <w:r>
        <w:rPr>
          <w:color w:val="000000"/>
        </w:rPr>
        <w:t>【分析】安全用药是指根据病情需要，正确选择药物的品种、剂量和服用时间等，以充分发挥最佳效果，尽量避免药物对人体产生的不良作用或危害．</w:t>
      </w:r>
    </w:p>
    <w:p w:rsidR="00F35327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F3532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在服用药物时，我们要仔细阅读药品说明书，看药品的不良反应、禁忌、注意事项等，不应该跟着药品广告走．我国非处方药的包装标签、使用说明书中标注了警示语，有药品的成分、药品的规格、药品的生产日期等，药品的颜色不是说明书上必注明的．</w:t>
      </w:r>
      <w:r>
        <w:rPr>
          <w:color w:val="000000"/>
        </w:rPr>
        <w:t xml:space="preserve">  </w:t>
      </w:r>
    </w:p>
    <w:p w:rsidR="00F35327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C</w:t>
      </w:r>
      <w:r>
        <w:rPr>
          <w:color w:val="000000"/>
        </w:rPr>
        <w:t>．</w:t>
      </w:r>
    </w:p>
    <w:p w:rsidR="00F35327">
      <w:pPr>
        <w:spacing w:after="0"/>
      </w:pPr>
      <w:r>
        <w:rPr>
          <w:color w:val="000000"/>
        </w:rPr>
        <w:t>【分析】安全用药是指根据病情需要，正确选择药物的品种、剂量和服用时间等，以充分发挥最佳效果，尽量避免药物对人体产生的不良作用或危害．</w:t>
      </w:r>
    </w:p>
    <w:p w:rsidR="00F35327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951D46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【分析】安全用药是指根据病情需要，正确选择药物的品种、剂量和服用时间等，以充分发最佳效果，尽量避免药物对人体产生的不良作用或危害，据此答题．</w:t>
      </w:r>
      <w:r>
        <w:br/>
      </w:r>
      <w:r>
        <w:rPr>
          <w:color w:val="000000"/>
        </w:rPr>
        <w:t>解</w:t>
      </w:r>
      <w:r>
        <w:rPr>
          <w:color w:val="000000"/>
        </w:rPr>
        <w:t xml:space="preserve"> </w:t>
      </w:r>
      <w:r>
        <w:rPr>
          <w:color w:val="000000"/>
        </w:rPr>
        <w:t>答：药品分处方药和非处方药，非处方药是不需要医师处方、即可自行判断、购买和使用的药品，简称</w:t>
      </w:r>
      <w:r>
        <w:rPr>
          <w:color w:val="000000"/>
        </w:rPr>
        <w:t>OTC</w:t>
      </w:r>
      <w:r>
        <w:rPr>
          <w:color w:val="000000"/>
        </w:rPr>
        <w:t>．这些药物大都用于多发病常见病的自行诊治；处方药</w:t>
      </w:r>
      <w:r>
        <w:rPr>
          <w:color w:val="000000"/>
        </w:rPr>
        <w:t xml:space="preserve"> </w:t>
      </w:r>
      <w:r>
        <w:rPr>
          <w:color w:val="000000"/>
        </w:rPr>
        <w:t>是必须凭执业医师或执助理医师才可调配、购买和使用的药品</w:t>
      </w:r>
      <w:r>
        <w:rPr>
          <w:color w:val="000000"/>
        </w:rPr>
        <w:t>，非处方药不必医生嘱咐下使用，处方药不能自己购买，按照说明服用．用药要针对不同的病情，适当</w:t>
      </w:r>
      <w:r>
        <w:rPr>
          <w:color w:val="000000"/>
        </w:rPr>
        <w:t xml:space="preserve"> </w:t>
      </w:r>
      <w:r>
        <w:rPr>
          <w:color w:val="000000"/>
        </w:rPr>
        <w:t>选用，药物一般都有一定的毒副作用，过量服用，会危害人体健康</w:t>
      </w:r>
      <w:r>
        <w:rPr>
          <w:color w:val="000000"/>
        </w:rPr>
        <w:t>．</w:t>
      </w:r>
      <w:r>
        <w:br/>
      </w:r>
      <w:r>
        <w:rPr>
          <w:color w:val="000000"/>
        </w:rPr>
        <w:t>故选：</w:t>
      </w:r>
      <w:r>
        <w:rPr>
          <w:color w:val="000000"/>
        </w:rPr>
        <w:t>B</w:t>
      </w:r>
      <w:r>
        <w:br/>
      </w:r>
      <w:r>
        <w:rPr>
          <w:color w:val="000000"/>
        </w:rPr>
        <w:t>【</w:t>
      </w:r>
      <w:r>
        <w:rPr>
          <w:color w:val="000000"/>
        </w:rPr>
        <w:t>点评】处方药的使用要遵医嘱，非处方药的使用要认真阅读说明书，按说明书服用</w:t>
      </w:r>
      <w:r>
        <w:rPr>
          <w:color w:val="000000"/>
        </w:rPr>
        <w:t>．</w:t>
      </w:r>
    </w:p>
    <w:p w:rsidR="00F35327"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F3532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A.</w:t>
      </w:r>
      <w:r>
        <w:rPr>
          <w:color w:val="000000"/>
        </w:rPr>
        <w:t>药物可以分为处方药和非处方药，非处方药是不需要医师处方、即可自行判断、购买和使用的药品，简称</w:t>
      </w:r>
      <w:r>
        <w:rPr>
          <w:color w:val="000000"/>
        </w:rPr>
        <w:t>OTC</w:t>
      </w:r>
      <w:r>
        <w:rPr>
          <w:color w:val="000000"/>
        </w:rPr>
        <w:t>；处方药是必须凭执业医师或执助理医师才可调配、购买和使用的药品，简称</w:t>
      </w:r>
      <w:r>
        <w:rPr>
          <w:color w:val="000000"/>
        </w:rPr>
        <w:t>Rx</w:t>
      </w:r>
      <w:r>
        <w:rPr>
          <w:color w:val="000000"/>
        </w:rPr>
        <w:t>，</w:t>
      </w:r>
      <w:r>
        <w:rPr>
          <w:color w:val="000000"/>
        </w:rPr>
        <w:t>A</w:t>
      </w:r>
      <w:r>
        <w:rPr>
          <w:color w:val="000000"/>
        </w:rPr>
        <w:t>不符合题意。</w:t>
      </w:r>
    </w:p>
    <w:p w:rsidR="00F35327">
      <w:pPr>
        <w:spacing w:after="0"/>
      </w:pPr>
      <w:r>
        <w:rPr>
          <w:color w:val="000000"/>
        </w:rPr>
        <w:t>B.</w:t>
      </w:r>
      <w:r>
        <w:rPr>
          <w:color w:val="000000"/>
        </w:rPr>
        <w:t>安全用药是指根据病情需要，正确选</w:t>
      </w:r>
      <w:r>
        <w:rPr>
          <w:color w:val="000000"/>
        </w:rPr>
        <w:t>择药物的品种、剂量和服用时间等，以充分发挥最佳效果，尽量避免药物对人体产生的不良作用或危害。</w:t>
      </w:r>
      <w:r>
        <w:rPr>
          <w:color w:val="000000"/>
        </w:rPr>
        <w:t>B</w:t>
      </w:r>
      <w:r>
        <w:rPr>
          <w:color w:val="000000"/>
        </w:rPr>
        <w:t>不符合题意。</w:t>
      </w:r>
    </w:p>
    <w:p w:rsidR="00F35327">
      <w:pPr>
        <w:spacing w:after="0"/>
      </w:pPr>
      <w:r>
        <w:rPr>
          <w:color w:val="000000"/>
        </w:rPr>
        <w:t>C.</w:t>
      </w:r>
      <w:r>
        <w:rPr>
          <w:color w:val="000000"/>
        </w:rPr>
        <w:t>出现不良反应时应当立即停止用药并及时就医，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F35327">
      <w:pPr>
        <w:spacing w:after="0"/>
      </w:pPr>
      <w:r>
        <w:rPr>
          <w:color w:val="000000"/>
        </w:rPr>
        <w:t>D.</w:t>
      </w:r>
      <w:r>
        <w:rPr>
          <w:color w:val="000000"/>
        </w:rPr>
        <w:t>患病用药时应注意安全用药，以充分发挥最佳效果，凡是药物都带有一定的毒性或副作用，所以要根据病情需要，正确选择药物的品种、剂量和服用时间等，并不是剂量越大越好，</w:t>
      </w:r>
      <w:r>
        <w:rPr>
          <w:color w:val="000000"/>
        </w:rPr>
        <w:t>D</w:t>
      </w:r>
      <w:r>
        <w:rPr>
          <w:color w:val="000000"/>
        </w:rPr>
        <w:t>符合题意。</w:t>
      </w:r>
    </w:p>
    <w:p w:rsidR="00F35327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D</w:t>
      </w:r>
    </w:p>
    <w:p w:rsidR="00F35327">
      <w:pPr>
        <w:spacing w:after="0"/>
      </w:pPr>
      <w:r>
        <w:rPr>
          <w:color w:val="000000"/>
        </w:rPr>
        <w:t>【分析】安全用药就是根据患者个人的基因、病情、体质、家族遗传病史和药物的成份等做全面情况的检测，准确的选择药物、真正做到</w:t>
      </w:r>
      <w:r>
        <w:rPr>
          <w:color w:val="000000"/>
        </w:rPr>
        <w:t>“</w:t>
      </w:r>
      <w:r>
        <w:rPr>
          <w:color w:val="000000"/>
        </w:rPr>
        <w:t>对症下药</w:t>
      </w:r>
      <w:r>
        <w:rPr>
          <w:color w:val="000000"/>
        </w:rPr>
        <w:t>”</w:t>
      </w:r>
      <w:r>
        <w:rPr>
          <w:color w:val="000000"/>
        </w:rPr>
        <w:t>，同时以适当的方法、</w:t>
      </w:r>
      <w:r>
        <w:rPr>
          <w:color w:val="000000"/>
        </w:rPr>
        <w:t>适当的剂量、适当的时间准确用药。注意该药物的禁忌、不良反应、相互作用等。这样就可以做到安全、合理、有效、经济地用药了。</w:t>
      </w:r>
    </w:p>
    <w:p w:rsidR="00F35327"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F3532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抗生素是治疗细菌性疾病的药物，属于处方药，必须在医生的指导下根据病情需要正确选择抗生素的品种，合理、适量的服用，并不是越多越好，多使用抗生素会导致很多病原菌产生抗药性，并且会打乱体内的微生物群，进而降低人体的抵抗力（有益细菌与有害细菌到达了平衡人就不会生病），并且会杀灭体内有益菌。</w:t>
      </w:r>
    </w:p>
    <w:p w:rsidR="00F35327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D</w:t>
      </w:r>
    </w:p>
    <w:p w:rsidR="00F35327">
      <w:pPr>
        <w:spacing w:after="0"/>
      </w:pPr>
      <w:r>
        <w:rPr>
          <w:color w:val="000000"/>
        </w:rPr>
        <w:t>【分析】安全用药是指根据病情需要，正确选择药物的品种</w:t>
      </w:r>
      <w:r>
        <w:rPr>
          <w:color w:val="000000"/>
        </w:rPr>
        <w:t>、剂量和服用时间等，以充分发挥最佳效果，尽量避免药物对人体产生的不良作用或危害．</w:t>
      </w:r>
    </w:p>
    <w:p w:rsidR="00F35327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951D46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</w:t>
      </w:r>
      <w:r>
        <w:rPr>
          <w:color w:val="000000"/>
        </w:rPr>
        <w:t>、抗生素属于非处方药，不能自行购买，要凭医生的处方在医生的指导下购买和服用，</w:t>
      </w:r>
      <w:r>
        <w:rPr>
          <w:color w:val="000000"/>
        </w:rPr>
        <w:t>B</w:t>
      </w:r>
      <w:r>
        <w:rPr>
          <w:color w:val="000000"/>
        </w:rPr>
        <w:t>错误；</w:t>
      </w:r>
    </w:p>
    <w:p w:rsidR="00F35327">
      <w:pPr>
        <w:spacing w:after="0"/>
      </w:pPr>
      <w:r>
        <w:rPr>
          <w:color w:val="000000"/>
        </w:rPr>
        <w:t>B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是药三分毒</w:t>
      </w:r>
      <w:r>
        <w:rPr>
          <w:color w:val="000000"/>
        </w:rPr>
        <w:t>”</w:t>
      </w:r>
      <w:r>
        <w:rPr>
          <w:color w:val="000000"/>
        </w:rPr>
        <w:t>，药物一般都有一定的毒副作用，没病经常服用，会危害人体健康，</w:t>
      </w:r>
      <w:r>
        <w:rPr>
          <w:color w:val="000000"/>
        </w:rPr>
        <w:t>B</w:t>
      </w:r>
      <w:r>
        <w:rPr>
          <w:color w:val="000000"/>
        </w:rPr>
        <w:t>正确．</w:t>
      </w:r>
    </w:p>
    <w:p w:rsidR="00F35327">
      <w:pPr>
        <w:spacing w:after="0"/>
      </w:pPr>
      <w:r>
        <w:rPr>
          <w:color w:val="000000"/>
        </w:rPr>
        <w:t>C</w:t>
      </w:r>
      <w:r>
        <w:rPr>
          <w:color w:val="000000"/>
        </w:rPr>
        <w:t>、处方药是必须凭执业医师或执助理医师才可调配、购买和使用的药品，简称</w:t>
      </w:r>
      <w:r>
        <w:rPr>
          <w:color w:val="000000"/>
        </w:rPr>
        <w:t>Rx</w:t>
      </w:r>
      <w:r>
        <w:rPr>
          <w:color w:val="000000"/>
        </w:rPr>
        <w:t>，非处方药的标志是</w:t>
      </w:r>
      <w:r>
        <w:rPr>
          <w:color w:val="000000"/>
        </w:rPr>
        <w:t>OTC</w:t>
      </w:r>
      <w:r>
        <w:rPr>
          <w:color w:val="000000"/>
        </w:rPr>
        <w:t>，</w:t>
      </w:r>
      <w:r>
        <w:rPr>
          <w:color w:val="000000"/>
        </w:rPr>
        <w:t>C</w:t>
      </w:r>
      <w:r>
        <w:rPr>
          <w:color w:val="000000"/>
        </w:rPr>
        <w:t>错误</w:t>
      </w:r>
      <w:r>
        <w:rPr>
          <w:color w:val="000000"/>
        </w:rPr>
        <w:t>；</w:t>
      </w:r>
    </w:p>
    <w:p w:rsidR="00F35327">
      <w:pPr>
        <w:spacing w:after="0"/>
      </w:pPr>
      <w:r>
        <w:rPr>
          <w:color w:val="000000"/>
        </w:rPr>
        <w:t>D</w:t>
      </w:r>
      <w:r>
        <w:rPr>
          <w:color w:val="000000"/>
        </w:rPr>
        <w:t>、外用药是指在体表黏贴的膏药，或涂抹的药物，外用药有：酒精、碘酒、风油精．</w:t>
      </w:r>
      <w:r>
        <w:rPr>
          <w:color w:val="000000"/>
        </w:rPr>
        <w:t>D</w:t>
      </w:r>
      <w:r>
        <w:rPr>
          <w:color w:val="000000"/>
        </w:rPr>
        <w:t>错误；</w:t>
      </w:r>
    </w:p>
    <w:p w:rsidR="00F35327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B</w:t>
      </w:r>
      <w:r>
        <w:rPr>
          <w:color w:val="000000"/>
        </w:rPr>
        <w:t>．</w:t>
      </w:r>
    </w:p>
    <w:p w:rsidR="00F35327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分析】安全用药是指根据病情需要，正确选择药物的品种、剂量和服用时间等，以充分发挥最佳效果，尽量避免药物对人体产生的不良作用或危害．</w:t>
      </w:r>
    </w:p>
    <w:p w:rsidR="00F35327">
      <w:pPr>
        <w:spacing w:after="0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951D46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【解答】解：药品分处方药和非处方药，非处方药是不需要医师处方、即可自行判断、购买和使用的药品，简称</w:t>
      </w:r>
      <w:r>
        <w:rPr>
          <w:color w:val="000000"/>
        </w:rPr>
        <w:t>OTC</w:t>
      </w:r>
      <w:r>
        <w:rPr>
          <w:color w:val="000000"/>
        </w:rPr>
        <w:t>．这些药物大都用于多发病常见病的自行诊治，非处方药要严格按说明书服用；处方药是必须凭执业医师或执助理医师才可调配、购买和使用的药品，非处方药不必医生嘱咐下使用，</w:t>
      </w:r>
      <w:r>
        <w:rPr>
          <w:color w:val="000000"/>
        </w:rPr>
        <w:t>“</w:t>
      </w:r>
      <w:r>
        <w:rPr>
          <w:color w:val="000000"/>
        </w:rPr>
        <w:t>是药三分毒</w:t>
      </w:r>
      <w:r>
        <w:rPr>
          <w:color w:val="000000"/>
        </w:rPr>
        <w:t>”</w:t>
      </w:r>
      <w:r>
        <w:rPr>
          <w:color w:val="000000"/>
        </w:rPr>
        <w:t>西药是化学合成制剂，有副作用；中药是纯天然的草药，也有副作用．要根据病情需要，恰当选择药物，以达到好的治疗效果，尽量避免药物人体的不良作用，才是安全用药的根本．</w:t>
      </w:r>
    </w:p>
    <w:p w:rsidR="00F35327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A</w:t>
      </w:r>
    </w:p>
    <w:p w:rsidR="00F35327">
      <w:pPr>
        <w:spacing w:after="0"/>
      </w:pPr>
      <w:r>
        <w:rPr>
          <w:color w:val="000000"/>
        </w:rPr>
        <w:t>【分析】安全用药是指根据病情需要，正确选择药物的品种、剂量和</w:t>
      </w:r>
      <w:r>
        <w:rPr>
          <w:color w:val="000000"/>
        </w:rPr>
        <w:t>服用时间等，以充分发最佳效果，尽量避免药物对人体产生的不良作用或危害．</w:t>
      </w:r>
    </w:p>
    <w:p w:rsidR="00F35327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951D46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</w:t>
      </w:r>
      <w:r>
        <w:rPr>
          <w:color w:val="000000"/>
        </w:rPr>
        <w:t>、使用药物前应仔细阅读药品说明书，正确；</w:t>
      </w:r>
    </w:p>
    <w:p w:rsidR="00F35327">
      <w:pPr>
        <w:spacing w:after="0"/>
      </w:pPr>
      <w:r>
        <w:rPr>
          <w:color w:val="000000"/>
        </w:rPr>
        <w:t>B</w:t>
      </w:r>
      <w:r>
        <w:rPr>
          <w:color w:val="000000"/>
        </w:rPr>
        <w:t>、接种乙肝疫苗可以预防乙肝，属于第三道防线，是特异性免疫；错误．</w:t>
      </w:r>
    </w:p>
    <w:p w:rsidR="00F35327">
      <w:pPr>
        <w:spacing w:after="0"/>
      </w:pPr>
      <w:r>
        <w:rPr>
          <w:color w:val="000000"/>
        </w:rPr>
        <w:t>C</w:t>
      </w:r>
      <w:r>
        <w:rPr>
          <w:color w:val="000000"/>
        </w:rPr>
        <w:t>、常用的人工呼吸法是口对口吹气法，正确；</w:t>
      </w:r>
    </w:p>
    <w:p w:rsidR="00F35327">
      <w:pPr>
        <w:spacing w:after="0"/>
      </w:pPr>
      <w:r>
        <w:rPr>
          <w:color w:val="000000"/>
        </w:rPr>
        <w:t>D</w:t>
      </w:r>
      <w:r>
        <w:rPr>
          <w:color w:val="000000"/>
        </w:rPr>
        <w:t>、坚持体育锻炼是一种健康的生活方式，正确；</w:t>
      </w:r>
    </w:p>
    <w:p w:rsidR="00F35327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B</w:t>
      </w:r>
    </w:p>
    <w:p w:rsidR="00F35327">
      <w:pPr>
        <w:spacing w:after="0"/>
      </w:pPr>
      <w:r>
        <w:rPr>
          <w:color w:val="000000"/>
        </w:rPr>
        <w:t>【分析】安全用药是指根据病情需要，正确选择药物的品种、剂量和服用时间等，以充分发最佳效果，尽量避免药物对人体产生的不良作用或危害．人体的免疫功能与三道防线有关</w:t>
      </w:r>
    </w:p>
    <w:p w:rsidR="00F35327">
      <w:r>
        <w:t>二、填空题</w:t>
      </w:r>
    </w:p>
    <w:p w:rsidR="00951D46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</w:t>
      </w:r>
      <w:r>
        <w:rPr>
          <w:color w:val="0000FF"/>
        </w:rPr>
        <w:t>】</w:t>
      </w:r>
      <w:r>
        <w:rPr>
          <w:color w:val="000000"/>
        </w:rPr>
        <w:t xml:space="preserve"> </w:t>
      </w:r>
      <w:r>
        <w:rPr>
          <w:color w:val="000000"/>
        </w:rPr>
        <w:t>非处方药</w:t>
      </w:r>
      <w:r>
        <w:t xml:space="preserve"> </w:t>
      </w:r>
      <w:r>
        <w:t>；</w:t>
      </w:r>
      <w:r>
        <w:rPr>
          <w:color w:val="000000"/>
        </w:rPr>
        <w:t>感冒</w:t>
      </w:r>
      <w:r>
        <w:t xml:space="preserve"> </w:t>
      </w:r>
      <w:r>
        <w:t>；</w:t>
      </w:r>
      <w:r>
        <w:rPr>
          <w:color w:val="000000"/>
        </w:rPr>
        <w:t xml:space="preserve">2015 </w:t>
      </w:r>
      <w:r>
        <w:rPr>
          <w:color w:val="000000"/>
        </w:rPr>
        <w:t>年</w:t>
      </w:r>
      <w:r>
        <w:t xml:space="preserve"> </w:t>
      </w:r>
      <w:r>
        <w:t>；</w:t>
      </w:r>
      <w:r>
        <w:rPr>
          <w:color w:val="000000"/>
        </w:rPr>
        <w:t>9</w:t>
      </w:r>
      <w:r>
        <w:rPr>
          <w:color w:val="000000"/>
        </w:rPr>
        <w:t>月</w:t>
      </w:r>
    </w:p>
    <w:p w:rsidR="00951D46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【解答】（</w:t>
      </w:r>
      <w:r>
        <w:rPr>
          <w:color w:val="000000"/>
        </w:rPr>
        <w:t>1</w:t>
      </w:r>
      <w:r>
        <w:rPr>
          <w:color w:val="000000"/>
        </w:rPr>
        <w:t>）非处方药是不需要医师处方、即可自行判断、购买和使用的药品，简称</w:t>
      </w:r>
      <w:r>
        <w:rPr>
          <w:color w:val="000000"/>
        </w:rPr>
        <w:t>OTC</w:t>
      </w:r>
      <w:r>
        <w:rPr>
          <w:color w:val="000000"/>
        </w:rPr>
        <w:t>，由药品说明书上标注的</w:t>
      </w:r>
      <w:r>
        <w:rPr>
          <w:color w:val="000000"/>
        </w:rPr>
        <w:t>“OTC”</w:t>
      </w:r>
      <w:r>
        <w:rPr>
          <w:color w:val="000000"/>
        </w:rPr>
        <w:t>标志，可知其为非处方药。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非处方药大都用于多发病常见病的自行诊治，如感冒、咳嗽、消化不良、头痛、发热等，为了保证人民健康，我国非处方药的包装标签、使用说明书中标注了警示语，明确规定药物的使用时间、疗程，非处方药也要严格按照药品说明书来服用，从说明书中得知，板蓝根可以预防和治疗感冒。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）从生产日期中知道，该药是</w:t>
      </w:r>
      <w:r>
        <w:rPr>
          <w:color w:val="000000"/>
        </w:rPr>
        <w:t>2012</w:t>
      </w:r>
      <w:r>
        <w:rPr>
          <w:color w:val="000000"/>
        </w:rPr>
        <w:t>年</w:t>
      </w:r>
      <w:r>
        <w:rPr>
          <w:color w:val="000000"/>
        </w:rPr>
        <w:t>10</w:t>
      </w:r>
      <w:r>
        <w:rPr>
          <w:color w:val="000000"/>
        </w:rPr>
        <w:t>月，如果保质期是三年，那么有效期应该至</w:t>
      </w:r>
      <w:r>
        <w:rPr>
          <w:color w:val="000000"/>
        </w:rPr>
        <w:t>2015</w:t>
      </w:r>
      <w:r>
        <w:rPr>
          <w:color w:val="000000"/>
        </w:rPr>
        <w:t>年</w:t>
      </w:r>
      <w:r>
        <w:rPr>
          <w:color w:val="000000"/>
        </w:rPr>
        <w:t>9</w:t>
      </w:r>
      <w:r>
        <w:rPr>
          <w:color w:val="000000"/>
        </w:rPr>
        <w:t>月。</w:t>
      </w:r>
      <w:r>
        <w:br/>
      </w:r>
      <w:r>
        <w:rPr>
          <w:color w:val="000000"/>
        </w:rPr>
        <w:t>【</w:t>
      </w:r>
      <w:r>
        <w:rPr>
          <w:color w:val="000000"/>
        </w:rPr>
        <w:t>分析】此题为基础题，较易，解答此题可联系生活实际进行解答</w:t>
      </w:r>
      <w:r>
        <w:rPr>
          <w:color w:val="000000"/>
        </w:rPr>
        <w:t>。</w:t>
      </w:r>
    </w:p>
    <w:p w:rsidR="00951D46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>过量服用，会危害人体健康，用药剂量要适当</w:t>
      </w:r>
    </w:p>
    <w:p w:rsidR="00951D46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安全用药是指根据病情需要，正确选择药物的品种、剂量和服用时间等，以充分发挥最佳效果，尽量避免药物对人体产生的不良作用或危害。药物一般都有一定的毒副作用，过量服用，会危害人体健康，用药剂量要适当。</w:t>
      </w:r>
    </w:p>
    <w:p w:rsidR="00F35327">
      <w:pPr>
        <w:spacing w:after="0"/>
      </w:pPr>
      <w:r>
        <w:rPr>
          <w:color w:val="000000"/>
        </w:rPr>
        <w:t>故答案为：过量服用，会危害人体健康，用药剂量要适当</w:t>
      </w:r>
    </w:p>
    <w:p w:rsidR="00F35327">
      <w:pPr>
        <w:spacing w:after="0"/>
      </w:pPr>
      <w:r>
        <w:rPr>
          <w:color w:val="000000"/>
        </w:rPr>
        <w:t>【分析】安全用药是指根据</w:t>
      </w:r>
      <w:r>
        <w:rPr>
          <w:color w:val="000000"/>
        </w:rPr>
        <w:t>病情需要，正确选择药物的品种、剂量和服用时间等，以充分发挥最佳效果，尽量避免药物对人体产生的不良作用或危害．</w:t>
      </w:r>
    </w:p>
    <w:p w:rsidR="00951D46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>病情、体质</w:t>
      </w:r>
      <w:r>
        <w:t xml:space="preserve"> </w:t>
      </w:r>
      <w:r>
        <w:t>；</w:t>
      </w:r>
      <w:r>
        <w:rPr>
          <w:color w:val="000000"/>
        </w:rPr>
        <w:t>最佳效果</w:t>
      </w:r>
    </w:p>
    <w:p w:rsidR="00951D46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安全用药是指根据病人的病情、体质和药物的作用，适当的选择药物的品种，以适当的方法、剂量和时间准确用药，以充分发挥药物的最佳效果，尽量减小药物对人体所产生的不良影响或危害．药品分处方药和非处方药，非处方药是不需要医师处方、即可自行判断、购买和使用的药品，简称</w:t>
      </w:r>
      <w:r>
        <w:rPr>
          <w:color w:val="000000"/>
        </w:rPr>
        <w:t>OTC</w:t>
      </w:r>
      <w:r>
        <w:rPr>
          <w:color w:val="000000"/>
        </w:rPr>
        <w:t>．这些药物大都用于多发病常见病的自行诊治，非处方药要严格按说明书服用；处方药是必须凭执业医师或执助理医师才可调配、购买和使用的药品，非处方药不必医生嘱咐下使用，根据病情需要，恰当选择药物，以达到好的治疗效果，尽量避免药物人体的不良作用，才是安</w:t>
      </w:r>
      <w:r>
        <w:rPr>
          <w:color w:val="000000"/>
        </w:rPr>
        <w:t>全用药的根本．</w:t>
      </w:r>
    </w:p>
    <w:p w:rsidR="00F35327">
      <w:pPr>
        <w:spacing w:after="0"/>
      </w:pPr>
      <w:r>
        <w:rPr>
          <w:color w:val="000000"/>
        </w:rPr>
        <w:t>故答案为：病情、体质；最佳效果</w:t>
      </w:r>
      <w:r>
        <w:rPr>
          <w:color w:val="000000"/>
        </w:rPr>
        <w:t>．</w:t>
      </w:r>
    </w:p>
    <w:p w:rsidR="00F35327">
      <w:pPr>
        <w:spacing w:after="0"/>
      </w:pPr>
      <w:r>
        <w:rPr>
          <w:color w:val="000000"/>
        </w:rPr>
        <w:t>【分析】安全用药是指根据病情需要，正确选择药物的品种、剂量和服用时间等，以充分发挥最佳效果，尽量避免药物对人体产生的不良影响或危害．</w:t>
      </w:r>
    </w:p>
    <w:p w:rsidR="00F35327">
      <w:r>
        <w:t>三、解答题</w:t>
      </w:r>
    </w:p>
    <w:p w:rsidR="00951D46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>器具：体温表、酒精、纱布、剪刀</w:t>
      </w:r>
      <w:r>
        <w:br/>
      </w:r>
      <w:r>
        <w:rPr>
          <w:color w:val="000000"/>
        </w:rPr>
        <w:t>内服药：止泻药、感冒药、乘晕宁、硝酸甘油</w:t>
      </w:r>
      <w:r>
        <w:br/>
      </w:r>
      <w:r>
        <w:rPr>
          <w:color w:val="000000"/>
        </w:rPr>
        <w:t>外服药：创可贴、烫伤膏、红花油、酒精、碘酒</w:t>
      </w:r>
    </w:p>
    <w:p w:rsidR="00951D46">
      <w:pPr>
        <w:spacing w:after="0"/>
      </w:pPr>
      <w:r>
        <w:rPr>
          <w:color w:val="0000FF"/>
        </w:rPr>
        <w:t>【</w:t>
      </w:r>
      <w:r>
        <w:rPr>
          <w:color w:val="0000FF"/>
        </w:rPr>
        <w:t>解析】</w:t>
      </w:r>
      <w:r>
        <w:rPr>
          <w:color w:val="000000"/>
        </w:rPr>
        <w:t>【解答】属于安全用药小药箱器具的是体温表、纱布、剪刀；内服药是指必须口服，经消化道才能吸收的药物</w:t>
      </w:r>
      <w:r>
        <w:rPr>
          <w:color w:val="000000"/>
        </w:rPr>
        <w:t>．</w:t>
      </w:r>
    </w:p>
    <w:p w:rsidR="00F35327">
      <w:pPr>
        <w:spacing w:after="0"/>
      </w:pPr>
      <w:r>
        <w:rPr>
          <w:color w:val="000000"/>
        </w:rPr>
        <w:t>内服药有：止泻药、感冒药、乘晕宁、硝酸甘油；外用药是指在体表黏贴的膏药</w:t>
      </w:r>
      <w:r>
        <w:rPr>
          <w:color w:val="000000"/>
        </w:rPr>
        <w:t>，或涂抹的药物，外用药有：创可贴、烫伤膏、红花油、酒精、碘酒．治疗心脏病的常备药品是硝酸甘油，爷爷患有心脏病，因此要备有硝酸甘油．妈妈时常会晕车，晕车可以服用乘晕宁，因此要备用乘晕宁；</w:t>
      </w:r>
    </w:p>
    <w:p w:rsidR="00F35327">
      <w:pPr>
        <w:spacing w:after="0"/>
      </w:pPr>
      <w:r>
        <w:rPr>
          <w:color w:val="000000"/>
        </w:rPr>
        <w:t>外出可能会水土不服，或者饮食不周，因此要有止泻药；和一些常用药如感冒药、创可贴等．胃痛用药是治疗胃病用的，没有胃病的人不需要此药，因此不需要带胃痛用药．</w:t>
      </w:r>
    </w:p>
    <w:p w:rsidR="00F35327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分析】此题考查的知识点是常用药物的名称、器具的和使用．解答时可以从常用器具、内服药、外用药方面来切入</w:t>
      </w:r>
      <w:r>
        <w:rPr>
          <w:color w:val="000000"/>
        </w:rPr>
        <w:t>．</w:t>
      </w:r>
    </w:p>
    <w:p w:rsidR="00F35327">
      <w:r>
        <w:t>四、综合题</w:t>
      </w:r>
    </w:p>
    <w:p w:rsidR="00F35327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D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）传染源；切断传播途径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）不合理用药会影响健康</w:t>
      </w:r>
      <w:r>
        <w:rPr>
          <w:color w:val="000000"/>
        </w:rPr>
        <w:t>,</w:t>
      </w:r>
      <w:r>
        <w:rPr>
          <w:color w:val="000000"/>
        </w:rPr>
        <w:t>甚至危及生命</w:t>
      </w:r>
      <w:r>
        <w:rPr>
          <w:color w:val="000000"/>
        </w:rPr>
        <w:t xml:space="preserve">  </w:t>
      </w:r>
    </w:p>
    <w:p w:rsidR="00F3532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【解答】（</w:t>
      </w:r>
      <w:r>
        <w:rPr>
          <w:color w:val="000000"/>
        </w:rPr>
        <w:t>1</w:t>
      </w:r>
      <w:r>
        <w:rPr>
          <w:color w:val="000000"/>
        </w:rPr>
        <w:t>）胰岛素是由胰岛分泌的，它的主要作用是调节糖的代谢，促进血糖的吸收、利用和转化，从而降低血糖浓度。如果胰岛素分泌不足，会引发糖尿病，可以静脉注射胰岛素进行治疗，因为胰岛素不能口服，胰岛素制剂是一种蛋白质，口服的话，胰岛素会被消化道中的蛋白酶消化分解为氨基酸，而失去了胰岛素的功能。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）患感冒的小朋友能向外散播病原体，所以属于传染源，对该幼儿园的餐具进行消毒处理属于切断传播途径。</w:t>
      </w:r>
      <w:r>
        <w:rPr>
          <w:color w:val="000000"/>
        </w:rPr>
        <w:t> 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“</w:t>
      </w:r>
      <w:r>
        <w:rPr>
          <w:color w:val="000000"/>
        </w:rPr>
        <w:t>是药三分毒</w:t>
      </w:r>
      <w:r>
        <w:rPr>
          <w:color w:val="000000"/>
        </w:rPr>
        <w:t>”</w:t>
      </w:r>
      <w:r>
        <w:rPr>
          <w:color w:val="000000"/>
        </w:rPr>
        <w:t>。我们不能滥用或乱用药物，药物会导致人体产</w:t>
      </w:r>
      <w:r>
        <w:rPr>
          <w:color w:val="000000"/>
        </w:rPr>
        <w:t>生各种不良反应，危害人体健康，所以一定要做到根据病情的需要谨慎用药、安全用药，该幼儿园为避免小朋友因病休学而退就餐伙食费，长期让所有小朋友服抗流感病毒药属于不合理用药，长此以往会影响小朋友健康，甚至危及生命。</w:t>
      </w:r>
      <w:r>
        <w:br/>
      </w:r>
      <w:r>
        <w:rPr>
          <w:color w:val="000000"/>
        </w:rPr>
        <w:t>故答案为：（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D</w:t>
      </w:r>
      <w:r>
        <w:rPr>
          <w:color w:val="000000"/>
        </w:rPr>
        <w:t>，（</w:t>
      </w:r>
      <w:r>
        <w:rPr>
          <w:color w:val="000000"/>
        </w:rPr>
        <w:t>2</w:t>
      </w:r>
      <w:r>
        <w:rPr>
          <w:color w:val="000000"/>
        </w:rPr>
        <w:t>）传染源、切断传播途径，（</w:t>
      </w:r>
      <w:r>
        <w:rPr>
          <w:color w:val="000000"/>
        </w:rPr>
        <w:t>3</w:t>
      </w:r>
      <w:r>
        <w:rPr>
          <w:color w:val="000000"/>
        </w:rPr>
        <w:t>）不合理用药会影响健康</w:t>
      </w:r>
      <w:r>
        <w:rPr>
          <w:color w:val="000000"/>
        </w:rPr>
        <w:t>,</w:t>
      </w:r>
      <w:r>
        <w:rPr>
          <w:color w:val="000000"/>
        </w:rPr>
        <w:t>甚至危及生命。</w:t>
      </w:r>
    </w:p>
    <w:p w:rsidR="00F35327">
      <w:pPr>
        <w:spacing w:after="0"/>
      </w:pPr>
      <w:r>
        <w:rPr>
          <w:color w:val="000000"/>
        </w:rPr>
        <w:t>【</w:t>
      </w:r>
      <w:r>
        <w:rPr>
          <w:color w:val="000000"/>
        </w:rPr>
        <w:t>分析】本题考查安全用药，在用药前一定仔细阅读说明书，掌握药物的特性和用法，杜绝滥用和乱用药物</w:t>
      </w:r>
      <w:r>
        <w:rPr>
          <w:color w:val="000000"/>
        </w:rPr>
        <w:t>。</w:t>
      </w:r>
    </w:p>
    <w:p w:rsidR="00F35327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）小兰说的有道理：因为说明书上标有</w:t>
      </w:r>
      <w:r>
        <w:rPr>
          <w:color w:val="000000"/>
        </w:rPr>
        <w:t>“OTC”</w:t>
      </w:r>
      <w:r>
        <w:rPr>
          <w:color w:val="000000"/>
        </w:rPr>
        <w:t>即非处方药，可自行购买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）没有对症下药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不合理；因为凡是药物都带有一定的毒性或副作用，如果应用合理，可以防治疾病，反之，则有可能危害健</w:t>
      </w:r>
      <w:r>
        <w:rPr>
          <w:color w:val="000000"/>
        </w:rPr>
        <w:t xml:space="preserve">  </w:t>
      </w:r>
    </w:p>
    <w:p w:rsidR="00F35327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【解答】（</w:t>
      </w:r>
      <w:r>
        <w:rPr>
          <w:color w:val="000000"/>
        </w:rPr>
        <w:t>1</w:t>
      </w:r>
      <w:r>
        <w:rPr>
          <w:color w:val="000000"/>
        </w:rPr>
        <w:t>）非处方药是不需要医师处方，即可自行判断、购买和使用的药品，简称</w:t>
      </w:r>
      <w:r>
        <w:rPr>
          <w:color w:val="000000"/>
        </w:rPr>
        <w:t>OTC</w:t>
      </w:r>
      <w:r>
        <w:rPr>
          <w:color w:val="000000"/>
        </w:rPr>
        <w:t>。板蓝根的药物包装上有</w:t>
      </w:r>
      <w:r>
        <w:rPr>
          <w:color w:val="000000"/>
        </w:rPr>
        <w:t>OTC</w:t>
      </w:r>
      <w:r>
        <w:rPr>
          <w:color w:val="000000"/>
        </w:rPr>
        <w:t>的标志，可知其为非处方药，因此，小兰的说法正确。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）根据此药的说明书可知，板蓝根主治病毒性感冒，咽喉肿痛。擦破皮肤服板蓝根，是没有效果的。因此，小军的做法不正确，因为没有对症下药。（</w:t>
      </w:r>
      <w:r>
        <w:rPr>
          <w:color w:val="000000"/>
        </w:rPr>
        <w:t>3</w:t>
      </w:r>
      <w:r>
        <w:rPr>
          <w:color w:val="000000"/>
        </w:rPr>
        <w:t>）小李听人说：</w:t>
      </w:r>
      <w:r>
        <w:rPr>
          <w:color w:val="000000"/>
        </w:rPr>
        <w:t>“</w:t>
      </w:r>
      <w:r>
        <w:rPr>
          <w:color w:val="000000"/>
        </w:rPr>
        <w:t>中药无副作用</w:t>
      </w:r>
      <w:r>
        <w:rPr>
          <w:color w:val="000000"/>
        </w:rPr>
        <w:t>”</w:t>
      </w:r>
      <w:r>
        <w:rPr>
          <w:color w:val="000000"/>
        </w:rPr>
        <w:t>，为了预防感冒，他每天都喝板蓝根冲剂，这种做法不合理，因为凡是药物都带有一定的毒性或副作用，如果应用合理，可以防治疾病，反之，则有可能危害健康。</w:t>
      </w:r>
    </w:p>
    <w:p w:rsidR="00F35327">
      <w:pPr>
        <w:spacing w:after="0"/>
      </w:pPr>
      <w:r>
        <w:rPr>
          <w:color w:val="000000"/>
        </w:rPr>
        <w:t>【分析】安全用药是指根据病情需要，正确选择药物的品种、剂量和服用时间等，以充分发挥最佳效果，尽量避免药物对人体产生的不良作用或危害．</w:t>
      </w:r>
    </w:p>
    <w:sectPr w:rsidSect="00F35327">
      <w:headerReference w:type="even" r:id="rId10"/>
      <w:footerReference w:type="default" r:id="rId11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327" w:rsidRPr="00951D46" w:rsidP="00951D46">
    <w:pPr>
      <w:pStyle w:val="Footer"/>
    </w:pPr>
    <w:r w:rsidRPr="00951D46"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327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F35327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F35327" w:rsidP="00F35327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F35327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7330A10"/>
    <w:multiLevelType w:val="hybridMultilevel"/>
    <w:tmpl w:val="909419B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5E00A07"/>
    <w:multiLevelType w:val="hybridMultilevel"/>
    <w:tmpl w:val="A0B25A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327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F3532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F35327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F3532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F35327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F35327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F35327"/>
    <w:rPr>
      <w:sz w:val="18"/>
      <w:szCs w:val="18"/>
    </w:rPr>
  </w:style>
  <w:style w:type="paragraph" w:customStyle="1" w:styleId="1">
    <w:name w:val="正文1"/>
    <w:qFormat/>
    <w:rsid w:val="00F35327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F35327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F35327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F35327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F3532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EBF5ED-446F-4AEE-971E-709D442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1402</Words>
  <Characters>7994</Characters>
  <Application>Microsoft Office Word</Application>
  <DocSecurity>0</DocSecurity>
  <Lines>66</Lines>
  <Paragraphs>18</Paragraphs>
  <ScaleCrop>false</ScaleCrop>
  <Company/>
  <LinksUpToDate>false</LinksUpToDate>
  <CharactersWithSpaces>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Administrator</cp:lastModifiedBy>
  <cp:revision>7</cp:revision>
  <dcterms:created xsi:type="dcterms:W3CDTF">2013-12-09T06:44:00Z</dcterms:created>
  <dcterms:modified xsi:type="dcterms:W3CDTF">2019-03-19T08:07:00Z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